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FFB65" w14:textId="6BF87440" w:rsidR="00A77B3E" w:rsidRDefault="00482E42">
      <w:pPr>
        <w:spacing w:after="400"/>
        <w:ind w:firstLine="160"/>
        <w:jc w:val="center"/>
      </w:pPr>
      <w:r>
        <w:rPr>
          <w:b/>
          <w:sz w:val="32"/>
        </w:rPr>
        <w:t>线上教学</w:t>
      </w:r>
      <w:r>
        <w:rPr>
          <w:b/>
          <w:sz w:val="32"/>
        </w:rPr>
        <w:t>|</w:t>
      </w:r>
      <w:r>
        <w:rPr>
          <w:b/>
          <w:sz w:val="32"/>
        </w:rPr>
        <w:t>疫情期间，贵州商学院大学生线上学习效果调查问卷</w:t>
      </w:r>
      <w:r w:rsidR="005C6729">
        <w:rPr>
          <w:rFonts w:hint="eastAsia"/>
          <w:b/>
          <w:sz w:val="32"/>
        </w:rPr>
        <w:t>（学生版）</w:t>
      </w:r>
    </w:p>
    <w:p w14:paraId="5C4C29BB" w14:textId="77777777" w:rsidR="00A77B3E" w:rsidRDefault="00482E42">
      <w:pPr>
        <w:rPr>
          <w:b/>
          <w:sz w:val="32"/>
        </w:rPr>
      </w:pPr>
      <w:r>
        <w:rPr>
          <w:color w:val="000000"/>
        </w:rPr>
        <w:t>第</w:t>
      </w:r>
      <w:r>
        <w:rPr>
          <w:color w:val="000000"/>
        </w:rPr>
        <w:t>1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您的性别是？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单选题</w:t>
      </w:r>
      <w:r>
        <w:rPr>
          <w:color w:val="0066FF"/>
        </w:rPr>
        <w:t>]</w:t>
      </w:r>
    </w:p>
    <w:p w14:paraId="70E9D52E" w14:textId="77777777" w:rsidR="00900429" w:rsidRDefault="0090042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075"/>
        <w:gridCol w:w="1002"/>
        <w:gridCol w:w="4445"/>
      </w:tblGrid>
      <w:tr w:rsidR="00900429" w14:paraId="02F8460D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55A43547" w14:textId="77777777" w:rsidR="00900429" w:rsidRDefault="00482E4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179CD078" w14:textId="77777777" w:rsidR="00900429" w:rsidRDefault="00482E4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75F63FBE" w14:textId="77777777" w:rsidR="00900429" w:rsidRDefault="00482E42">
            <w:r>
              <w:t>比例</w:t>
            </w:r>
          </w:p>
        </w:tc>
      </w:tr>
      <w:tr w:rsidR="00900429" w14:paraId="6B385776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09A4151A" w14:textId="77777777" w:rsidR="00900429" w:rsidRDefault="00482E42">
            <w:r>
              <w:t>A</w:t>
            </w:r>
            <w:r>
              <w:t>．男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CA38A6" w14:textId="77777777" w:rsidR="00900429" w:rsidRDefault="00482E42">
            <w:pPr>
              <w:jc w:val="center"/>
            </w:pPr>
            <w:r>
              <w:t>3250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EC1D99" w14:textId="77777777" w:rsidR="00900429" w:rsidRDefault="00000000">
            <w:r>
              <w:pict w14:anchorId="4034D72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1.5pt;height:9.15pt">
                  <v:imagedata r:id="rId4" o:title=""/>
                </v:shape>
              </w:pict>
            </w:r>
            <w:r>
              <w:pict w14:anchorId="462F3EAD">
                <v:shape id="_x0000_i1026" type="#_x0000_t75" style="width:65.3pt;height:9.15pt">
                  <v:imagedata r:id="rId5" o:title=""/>
                </v:shape>
              </w:pict>
            </w:r>
            <w:r w:rsidR="00482E42">
              <w:t>39.13%</w:t>
            </w:r>
          </w:p>
        </w:tc>
      </w:tr>
      <w:tr w:rsidR="00900429" w14:paraId="243B5F6E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6B8044BF" w14:textId="77777777" w:rsidR="00900429" w:rsidRDefault="00482E42">
            <w:r>
              <w:t>B</w:t>
            </w:r>
            <w:r>
              <w:t>．女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32DA4F65" w14:textId="77777777" w:rsidR="00900429" w:rsidRDefault="00482E42">
            <w:pPr>
              <w:jc w:val="center"/>
            </w:pPr>
            <w:r>
              <w:t>5055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7C24A0D7" w14:textId="77777777" w:rsidR="00900429" w:rsidRDefault="00000000">
            <w:r>
              <w:pict w14:anchorId="1D843EAD">
                <v:shape id="_x0000_i1027" type="#_x0000_t75" style="width:64.7pt;height:9.15pt">
                  <v:imagedata r:id="rId6" o:title=""/>
                </v:shape>
              </w:pict>
            </w:r>
            <w:r>
              <w:pict w14:anchorId="756545CA">
                <v:shape id="_x0000_i1028" type="#_x0000_t75" style="width:42.1pt;height:9.15pt">
                  <v:imagedata r:id="rId7" o:title=""/>
                </v:shape>
              </w:pict>
            </w:r>
            <w:r w:rsidR="00482E42">
              <w:t>60.87%</w:t>
            </w:r>
          </w:p>
        </w:tc>
      </w:tr>
      <w:tr w:rsidR="00900429" w14:paraId="2AF7BCBB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14C8B43D" w14:textId="77777777" w:rsidR="00900429" w:rsidRDefault="00482E4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72B74141" w14:textId="77777777" w:rsidR="00900429" w:rsidRDefault="00482E42">
            <w:pPr>
              <w:jc w:val="center"/>
            </w:pPr>
            <w:r>
              <w:t>8305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7B4F442F" w14:textId="77777777" w:rsidR="00900429" w:rsidRDefault="00900429"/>
        </w:tc>
      </w:tr>
    </w:tbl>
    <w:p w14:paraId="7D101CEF" w14:textId="77777777" w:rsidR="00900429" w:rsidRDefault="00900429"/>
    <w:p w14:paraId="6E32F635" w14:textId="77777777" w:rsidR="00900429" w:rsidRDefault="00900429"/>
    <w:p w14:paraId="341C32FC" w14:textId="77777777" w:rsidR="00900429" w:rsidRDefault="00482E42">
      <w:r>
        <w:rPr>
          <w:color w:val="000000"/>
        </w:rPr>
        <w:t>第</w:t>
      </w:r>
      <w:r>
        <w:rPr>
          <w:color w:val="000000"/>
        </w:rPr>
        <w:t>2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您的年级是？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单选题</w:t>
      </w:r>
      <w:r>
        <w:rPr>
          <w:color w:val="0066FF"/>
        </w:rPr>
        <w:t>]</w:t>
      </w:r>
    </w:p>
    <w:p w14:paraId="38DCBE65" w14:textId="77777777" w:rsidR="00900429" w:rsidRDefault="0090042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065"/>
        <w:gridCol w:w="999"/>
        <w:gridCol w:w="4458"/>
      </w:tblGrid>
      <w:tr w:rsidR="00900429" w14:paraId="2B46F73F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07810229" w14:textId="77777777" w:rsidR="00900429" w:rsidRDefault="00482E4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7B3C8DB9" w14:textId="77777777" w:rsidR="00900429" w:rsidRDefault="00482E4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5D15E033" w14:textId="77777777" w:rsidR="00900429" w:rsidRDefault="00482E42">
            <w:r>
              <w:t>比例</w:t>
            </w:r>
          </w:p>
        </w:tc>
      </w:tr>
      <w:tr w:rsidR="00900429" w14:paraId="5BFEF9F2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5C87E2E2" w14:textId="77777777" w:rsidR="00900429" w:rsidRDefault="00482E42">
            <w:r>
              <w:t>A.  2022</w:t>
            </w:r>
            <w:r>
              <w:t>级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17DE60" w14:textId="77777777" w:rsidR="00900429" w:rsidRDefault="00482E42">
            <w:pPr>
              <w:jc w:val="center"/>
            </w:pPr>
            <w:r>
              <w:t>2484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2BB06C2" w14:textId="77777777" w:rsidR="00900429" w:rsidRDefault="00000000">
            <w:r>
              <w:pict w14:anchorId="49335982">
                <v:shape id="_x0000_i1029" type="#_x0000_t75" style="width:31.75pt;height:9.15pt">
                  <v:imagedata r:id="rId8" o:title=""/>
                </v:shape>
              </w:pict>
            </w:r>
            <w:r>
              <w:pict w14:anchorId="51FDA545">
                <v:shape id="_x0000_i1030" type="#_x0000_t75" style="width:75.05pt;height:9.15pt">
                  <v:imagedata r:id="rId9" o:title=""/>
                </v:shape>
              </w:pict>
            </w:r>
            <w:r w:rsidR="00482E42">
              <w:t>29.91%</w:t>
            </w:r>
          </w:p>
        </w:tc>
      </w:tr>
      <w:tr w:rsidR="00900429" w14:paraId="78D4EEDA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5FC79EF8" w14:textId="77777777" w:rsidR="00900429" w:rsidRDefault="00482E42">
            <w:r>
              <w:t>B.  2021</w:t>
            </w:r>
            <w:r>
              <w:t>级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082A69B6" w14:textId="77777777" w:rsidR="00900429" w:rsidRDefault="00482E42">
            <w:pPr>
              <w:jc w:val="center"/>
            </w:pPr>
            <w:r>
              <w:t>1819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5E2627E2" w14:textId="77777777" w:rsidR="00900429" w:rsidRDefault="00000000">
            <w:r>
              <w:pict w14:anchorId="0ABA2821">
                <v:shape id="_x0000_i1031" type="#_x0000_t75" style="width:23.2pt;height:9.15pt">
                  <v:imagedata r:id="rId10" o:title=""/>
                </v:shape>
              </w:pict>
            </w:r>
            <w:r>
              <w:pict w14:anchorId="22A22839">
                <v:shape id="_x0000_i1032" type="#_x0000_t75" style="width:83pt;height:9.15pt">
                  <v:imagedata r:id="rId11" o:title=""/>
                </v:shape>
              </w:pict>
            </w:r>
            <w:r w:rsidR="00482E42">
              <w:t>21.9%</w:t>
            </w:r>
          </w:p>
        </w:tc>
      </w:tr>
      <w:tr w:rsidR="00900429" w14:paraId="683CBA03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1BDC14AA" w14:textId="77777777" w:rsidR="00900429" w:rsidRDefault="00482E42">
            <w:r>
              <w:t>C.  2020</w:t>
            </w:r>
            <w:r>
              <w:t>级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116DC9" w14:textId="77777777" w:rsidR="00900429" w:rsidRDefault="00482E42">
            <w:pPr>
              <w:jc w:val="center"/>
            </w:pPr>
            <w:r>
              <w:t>2053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ADA26A" w14:textId="77777777" w:rsidR="00900429" w:rsidRDefault="00000000">
            <w:r>
              <w:pict w14:anchorId="41EDC8F5">
                <v:shape id="_x0000_i1033" type="#_x0000_t75" style="width:26.25pt;height:9.15pt">
                  <v:imagedata r:id="rId12" o:title=""/>
                </v:shape>
              </w:pict>
            </w:r>
            <w:r>
              <w:pict w14:anchorId="5A4325F6">
                <v:shape id="_x0000_i1034" type="#_x0000_t75" style="width:80.55pt;height:9.15pt">
                  <v:imagedata r:id="rId13" o:title=""/>
                </v:shape>
              </w:pict>
            </w:r>
            <w:r w:rsidR="00482E42">
              <w:t>24.72%</w:t>
            </w:r>
          </w:p>
        </w:tc>
      </w:tr>
      <w:tr w:rsidR="00900429" w14:paraId="3CFC2FDF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7CB8E871" w14:textId="77777777" w:rsidR="00900429" w:rsidRDefault="00482E42">
            <w:r>
              <w:t>D.  2019</w:t>
            </w:r>
            <w:r>
              <w:t>级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5CBA31B5" w14:textId="77777777" w:rsidR="00900429" w:rsidRDefault="00482E42">
            <w:pPr>
              <w:jc w:val="center"/>
            </w:pPr>
            <w:r>
              <w:t>1949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6E11D3ED" w14:textId="77777777" w:rsidR="00900429" w:rsidRDefault="00000000">
            <w:r>
              <w:pict w14:anchorId="5D1428BB">
                <v:shape id="_x0000_i1035" type="#_x0000_t75" style="width:25pt;height:9.15pt">
                  <v:imagedata r:id="rId14" o:title=""/>
                </v:shape>
              </w:pict>
            </w:r>
            <w:r>
              <w:pict w14:anchorId="696B6A05">
                <v:shape id="_x0000_i1036" type="#_x0000_t75" style="width:82.35pt;height:9.15pt">
                  <v:imagedata r:id="rId15" o:title=""/>
                </v:shape>
              </w:pict>
            </w:r>
            <w:r w:rsidR="00482E42">
              <w:t>23.47%</w:t>
            </w:r>
          </w:p>
        </w:tc>
      </w:tr>
      <w:tr w:rsidR="00900429" w14:paraId="3C12F525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31C552C2" w14:textId="77777777" w:rsidR="00900429" w:rsidRDefault="00482E4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7A04A0A8" w14:textId="77777777" w:rsidR="00900429" w:rsidRDefault="00482E42">
            <w:pPr>
              <w:jc w:val="center"/>
            </w:pPr>
            <w:r>
              <w:t>8305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1E94587A" w14:textId="77777777" w:rsidR="00900429" w:rsidRDefault="00900429"/>
        </w:tc>
      </w:tr>
    </w:tbl>
    <w:p w14:paraId="3E536874" w14:textId="77777777" w:rsidR="00900429" w:rsidRDefault="00900429"/>
    <w:p w14:paraId="20DB0614" w14:textId="77777777" w:rsidR="00900429" w:rsidRDefault="00900429"/>
    <w:p w14:paraId="0D85023D" w14:textId="7E307792" w:rsidR="00900429" w:rsidRDefault="00482E42">
      <w:r>
        <w:rPr>
          <w:color w:val="000000"/>
        </w:rPr>
        <w:t>第</w:t>
      </w:r>
      <w:r>
        <w:rPr>
          <w:color w:val="000000"/>
        </w:rPr>
        <w:t>3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您来自于</w:t>
      </w:r>
      <w:r w:rsidR="00C5062B">
        <w:rPr>
          <w:color w:val="000000"/>
          <w:u w:val="single"/>
        </w:rPr>
        <w:t xml:space="preserve">            </w:t>
      </w:r>
      <w:r>
        <w:rPr>
          <w:color w:val="000000"/>
        </w:rPr>
        <w:t>学院</w:t>
      </w:r>
      <w:r w:rsidR="00C5062B">
        <w:rPr>
          <w:color w:val="000000"/>
          <w:u w:val="single"/>
        </w:rPr>
        <w:t xml:space="preserve">              </w:t>
      </w:r>
      <w:r>
        <w:rPr>
          <w:color w:val="000000"/>
        </w:rPr>
        <w:t>专业？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填空题</w:t>
      </w:r>
      <w:r>
        <w:rPr>
          <w:color w:val="0066FF"/>
        </w:rPr>
        <w:t>]</w:t>
      </w:r>
    </w:p>
    <w:p w14:paraId="42B390E3" w14:textId="507AABBE" w:rsidR="00900429" w:rsidRDefault="005C6729">
      <w:pPr>
        <w:rPr>
          <w:color w:val="0066FF"/>
        </w:rPr>
      </w:pPr>
      <w:r w:rsidRPr="005C6729">
        <w:rPr>
          <w:noProof/>
          <w:color w:val="0066FF"/>
        </w:rPr>
        <w:drawing>
          <wp:inline distT="0" distB="0" distL="0" distR="0" wp14:anchorId="1E5932B2" wp14:editId="37F28616">
            <wp:extent cx="5807636" cy="216201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22448" cy="21675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B8918" w14:textId="40E2EC7D" w:rsidR="005C6729" w:rsidRDefault="005C6729">
      <w:pPr>
        <w:rPr>
          <w:color w:val="0066FF"/>
        </w:rPr>
      </w:pPr>
      <w:r>
        <w:rPr>
          <w:noProof/>
        </w:rPr>
        <w:lastRenderedPageBreak/>
        <w:drawing>
          <wp:inline distT="0" distB="0" distL="0" distR="0" wp14:anchorId="1242B6EA" wp14:editId="51481F11">
            <wp:extent cx="5274310" cy="210312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0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985680" w14:textId="77777777" w:rsidR="005C6729" w:rsidRDefault="005C6729">
      <w:pPr>
        <w:rPr>
          <w:color w:val="0066FF"/>
        </w:rPr>
      </w:pPr>
    </w:p>
    <w:p w14:paraId="7DCA2D2D" w14:textId="77777777" w:rsidR="00900429" w:rsidRDefault="00900429">
      <w:pPr>
        <w:rPr>
          <w:color w:val="666666"/>
        </w:rPr>
      </w:pPr>
    </w:p>
    <w:p w14:paraId="503419F2" w14:textId="77777777" w:rsidR="00900429" w:rsidRDefault="00482E42">
      <w:r>
        <w:rPr>
          <w:color w:val="000000"/>
        </w:rPr>
        <w:t>第</w:t>
      </w:r>
      <w:r>
        <w:rPr>
          <w:color w:val="000000"/>
        </w:rPr>
        <w:t>4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在此之前，您是否参与过线上教学？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单选题</w:t>
      </w:r>
      <w:r>
        <w:rPr>
          <w:color w:val="0066FF"/>
        </w:rPr>
        <w:t>]</w:t>
      </w:r>
    </w:p>
    <w:p w14:paraId="79D449D4" w14:textId="77777777" w:rsidR="00900429" w:rsidRDefault="0090042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074"/>
        <w:gridCol w:w="1002"/>
        <w:gridCol w:w="4446"/>
      </w:tblGrid>
      <w:tr w:rsidR="00900429" w14:paraId="1DAD56D9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60213FF3" w14:textId="77777777" w:rsidR="00900429" w:rsidRDefault="00482E4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769F49E1" w14:textId="77777777" w:rsidR="00900429" w:rsidRDefault="00482E4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57E23F90" w14:textId="77777777" w:rsidR="00900429" w:rsidRDefault="00482E42">
            <w:r>
              <w:t>比例</w:t>
            </w:r>
          </w:p>
        </w:tc>
      </w:tr>
      <w:tr w:rsidR="00900429" w14:paraId="6E9A3094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1DE98D03" w14:textId="77777777" w:rsidR="00900429" w:rsidRDefault="00482E42">
            <w:r>
              <w:t>A</w:t>
            </w:r>
            <w:r>
              <w:t>．是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D37F30" w14:textId="77777777" w:rsidR="00900429" w:rsidRDefault="00482E42">
            <w:pPr>
              <w:jc w:val="center"/>
            </w:pPr>
            <w:r>
              <w:t>7928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3C318C7" w14:textId="77777777" w:rsidR="00900429" w:rsidRDefault="00C5062B">
            <w:r>
              <w:pict w14:anchorId="58CF24B8">
                <v:shape id="_x0000_i1037" type="#_x0000_t75" style="width:101.3pt;height:9.15pt">
                  <v:imagedata r:id="rId18" o:title=""/>
                </v:shape>
              </w:pict>
            </w:r>
            <w:r>
              <w:pict w14:anchorId="1DC09E0F">
                <v:shape id="_x0000_i1038" type="#_x0000_t75" style="width:5.5pt;height:9.15pt">
                  <v:imagedata r:id="rId19" o:title=""/>
                </v:shape>
              </w:pict>
            </w:r>
            <w:r w:rsidR="005D78FF">
              <w:t>95.46%</w:t>
            </w:r>
          </w:p>
        </w:tc>
      </w:tr>
      <w:tr w:rsidR="00900429" w14:paraId="5C33C25E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2C469700" w14:textId="77777777" w:rsidR="00900429" w:rsidRDefault="00482E42">
            <w:r>
              <w:t>B</w:t>
            </w:r>
            <w:r>
              <w:t>．否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2B1BB0F2" w14:textId="77777777" w:rsidR="00900429" w:rsidRDefault="00482E42">
            <w:pPr>
              <w:jc w:val="center"/>
            </w:pPr>
            <w:r>
              <w:t>377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605FF480" w14:textId="77777777" w:rsidR="00900429" w:rsidRDefault="00C5062B">
            <w:r>
              <w:pict w14:anchorId="017C588E">
                <v:shape id="_x0000_i1039" type="#_x0000_t75" style="width:4.9pt;height:9.15pt">
                  <v:imagedata r:id="rId20" o:title=""/>
                </v:shape>
              </w:pict>
            </w:r>
            <w:r>
              <w:pict w14:anchorId="1A5DEE6B">
                <v:shape id="_x0000_i1040" type="#_x0000_t75" style="width:101.9pt;height:9.15pt">
                  <v:imagedata r:id="rId21" o:title=""/>
                </v:shape>
              </w:pict>
            </w:r>
            <w:r w:rsidR="005D78FF">
              <w:t>4.54%</w:t>
            </w:r>
          </w:p>
        </w:tc>
      </w:tr>
      <w:tr w:rsidR="00900429" w14:paraId="2BF25936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48B47141" w14:textId="77777777" w:rsidR="00900429" w:rsidRDefault="00482E4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4D69B409" w14:textId="77777777" w:rsidR="00900429" w:rsidRDefault="00482E42">
            <w:pPr>
              <w:jc w:val="center"/>
            </w:pPr>
            <w:r>
              <w:t>8305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6B2CACE9" w14:textId="77777777" w:rsidR="00900429" w:rsidRDefault="00900429"/>
        </w:tc>
      </w:tr>
    </w:tbl>
    <w:p w14:paraId="0B553C1F" w14:textId="77777777" w:rsidR="00900429" w:rsidRDefault="00900429"/>
    <w:p w14:paraId="5FF01A05" w14:textId="77777777" w:rsidR="00900429" w:rsidRDefault="00900429"/>
    <w:p w14:paraId="19232AD4" w14:textId="77777777" w:rsidR="00900429" w:rsidRDefault="00482E42">
      <w:r>
        <w:rPr>
          <w:color w:val="000000"/>
        </w:rPr>
        <w:t>第</w:t>
      </w:r>
      <w:r>
        <w:rPr>
          <w:color w:val="000000"/>
        </w:rPr>
        <w:t>5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您更喜欢哪种教学方式？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单选题</w:t>
      </w:r>
      <w:r>
        <w:rPr>
          <w:color w:val="0066FF"/>
        </w:rPr>
        <w:t>]</w:t>
      </w:r>
    </w:p>
    <w:p w14:paraId="752EC7E7" w14:textId="77777777" w:rsidR="00900429" w:rsidRDefault="0090042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606"/>
        <w:gridCol w:w="900"/>
        <w:gridCol w:w="4016"/>
      </w:tblGrid>
      <w:tr w:rsidR="00900429" w14:paraId="08004282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1EB7CE4C" w14:textId="77777777" w:rsidR="00900429" w:rsidRDefault="00482E4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0C720A50" w14:textId="77777777" w:rsidR="00900429" w:rsidRDefault="00482E4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0E02443B" w14:textId="77777777" w:rsidR="00900429" w:rsidRDefault="00482E42">
            <w:r>
              <w:t>比例</w:t>
            </w:r>
          </w:p>
        </w:tc>
      </w:tr>
      <w:tr w:rsidR="00900429" w14:paraId="299FCBA2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0D043C1D" w14:textId="77777777" w:rsidR="00900429" w:rsidRDefault="00482E42">
            <w:r>
              <w:t>A</w:t>
            </w:r>
            <w:r>
              <w:t>．线下面对面课堂教学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682D190" w14:textId="77777777" w:rsidR="00900429" w:rsidRDefault="00482E42">
            <w:pPr>
              <w:jc w:val="center"/>
            </w:pPr>
            <w:r>
              <w:t>2810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AE87E3" w14:textId="77777777" w:rsidR="00900429" w:rsidRDefault="00C5062B">
            <w:r>
              <w:pict w14:anchorId="20904682">
                <v:shape id="_x0000_i1041" type="#_x0000_t75" style="width:36.6pt;height:9.15pt">
                  <v:imagedata r:id="rId22" o:title=""/>
                </v:shape>
              </w:pict>
            </w:r>
            <w:r>
              <w:pict w14:anchorId="59ED9AB7">
                <v:shape id="_x0000_i1042" type="#_x0000_t75" style="width:70.8pt;height:9.15pt">
                  <v:imagedata r:id="rId23" o:title=""/>
                </v:shape>
              </w:pict>
            </w:r>
            <w:r w:rsidR="00482E42">
              <w:t>33.84%</w:t>
            </w:r>
          </w:p>
        </w:tc>
      </w:tr>
      <w:tr w:rsidR="00900429" w14:paraId="52B5E320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7253DA38" w14:textId="77777777" w:rsidR="00900429" w:rsidRDefault="00482E42">
            <w:r>
              <w:t>B</w:t>
            </w:r>
            <w:r>
              <w:t>．</w:t>
            </w:r>
            <w:proofErr w:type="gramStart"/>
            <w:r>
              <w:t>纯线上</w:t>
            </w:r>
            <w:proofErr w:type="gramEnd"/>
            <w:r>
              <w:t>网络教学模式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15E7846B" w14:textId="77777777" w:rsidR="00900429" w:rsidRDefault="00482E42">
            <w:pPr>
              <w:jc w:val="center"/>
            </w:pPr>
            <w:r>
              <w:t>1502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6DCFA9E7" w14:textId="77777777" w:rsidR="00900429" w:rsidRDefault="00C5062B">
            <w:r>
              <w:pict w14:anchorId="0B554A7E">
                <v:shape id="_x0000_i1043" type="#_x0000_t75" style="width:18.9pt;height:9.15pt">
                  <v:imagedata r:id="rId24" o:title=""/>
                </v:shape>
              </w:pict>
            </w:r>
            <w:r>
              <w:pict w14:anchorId="6217840F">
                <v:shape id="_x0000_i1044" type="#_x0000_t75" style="width:87.85pt;height:9.15pt">
                  <v:imagedata r:id="rId25" o:title=""/>
                </v:shape>
              </w:pict>
            </w:r>
            <w:r w:rsidR="005D78FF">
              <w:t>18.09%</w:t>
            </w:r>
          </w:p>
        </w:tc>
      </w:tr>
      <w:tr w:rsidR="00900429" w14:paraId="2F471972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26D72528" w14:textId="77777777" w:rsidR="00900429" w:rsidRDefault="00482E42">
            <w:r>
              <w:t>C</w:t>
            </w:r>
            <w:r>
              <w:t>．线上线下混合教学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B943E7" w14:textId="77777777" w:rsidR="00900429" w:rsidRDefault="00482E42">
            <w:pPr>
              <w:jc w:val="center"/>
            </w:pPr>
            <w:r>
              <w:t>3606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6EBCA0" w14:textId="77777777" w:rsidR="00900429" w:rsidRDefault="00C5062B">
            <w:r>
              <w:pict w14:anchorId="3B322DCF">
                <v:shape id="_x0000_i1045" type="#_x0000_t75" style="width:45.75pt;height:9.15pt">
                  <v:imagedata r:id="rId26" o:title=""/>
                </v:shape>
              </w:pict>
            </w:r>
            <w:r>
              <w:pict w14:anchorId="0F14296E">
                <v:shape id="_x0000_i1046" type="#_x0000_t75" style="width:61pt;height:9.15pt">
                  <v:imagedata r:id="rId27" o:title=""/>
                </v:shape>
              </w:pict>
            </w:r>
            <w:r w:rsidR="005D78FF">
              <w:t>43.42%</w:t>
            </w:r>
          </w:p>
        </w:tc>
      </w:tr>
      <w:tr w:rsidR="00900429" w14:paraId="38F89740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55A803A7" w14:textId="77777777" w:rsidR="00900429" w:rsidRDefault="00482E42">
            <w:r>
              <w:t>D</w:t>
            </w:r>
            <w:r>
              <w:t>．纯粹自主学习的模式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29A10452" w14:textId="77777777" w:rsidR="00900429" w:rsidRDefault="00482E42">
            <w:pPr>
              <w:jc w:val="center"/>
            </w:pPr>
            <w:r>
              <w:t>387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212F91C9" w14:textId="77777777" w:rsidR="00900429" w:rsidRDefault="00C5062B">
            <w:r>
              <w:pict w14:anchorId="13862287">
                <v:shape id="_x0000_i1047" type="#_x0000_t75" style="width:4.9pt;height:9.15pt">
                  <v:imagedata r:id="rId20" o:title=""/>
                </v:shape>
              </w:pict>
            </w:r>
            <w:r>
              <w:pict w14:anchorId="1BE7460C">
                <v:shape id="_x0000_i1048" type="#_x0000_t75" style="width:101.9pt;height:9.15pt">
                  <v:imagedata r:id="rId21" o:title=""/>
                </v:shape>
              </w:pict>
            </w:r>
            <w:r w:rsidR="005D78FF">
              <w:t>4.66%</w:t>
            </w:r>
          </w:p>
        </w:tc>
      </w:tr>
      <w:tr w:rsidR="00900429" w14:paraId="6B0B2E5A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33CF33D0" w14:textId="77777777" w:rsidR="00900429" w:rsidRDefault="00482E4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2F0389EE" w14:textId="77777777" w:rsidR="00900429" w:rsidRDefault="00482E42">
            <w:pPr>
              <w:jc w:val="center"/>
            </w:pPr>
            <w:r>
              <w:t>8305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35CF415C" w14:textId="77777777" w:rsidR="00900429" w:rsidRDefault="00900429"/>
        </w:tc>
      </w:tr>
    </w:tbl>
    <w:p w14:paraId="26FE1AEC" w14:textId="77777777" w:rsidR="00900429" w:rsidRDefault="00900429"/>
    <w:p w14:paraId="7D5B9CAF" w14:textId="77777777" w:rsidR="00900429" w:rsidRDefault="00900429"/>
    <w:p w14:paraId="3E96D452" w14:textId="77777777" w:rsidR="00900429" w:rsidRDefault="00482E42">
      <w:r>
        <w:rPr>
          <w:color w:val="000000"/>
        </w:rPr>
        <w:t>第</w:t>
      </w:r>
      <w:r>
        <w:rPr>
          <w:color w:val="000000"/>
        </w:rPr>
        <w:t>6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疫情期间，您通过哪些网络软件平台进行在线学习？</w:t>
      </w:r>
      <w:r>
        <w:rPr>
          <w:color w:val="000000"/>
        </w:rPr>
        <w:t>[</w:t>
      </w:r>
      <w:r>
        <w:rPr>
          <w:color w:val="000000"/>
        </w:rPr>
        <w:t>多选</w:t>
      </w:r>
      <w:r>
        <w:rPr>
          <w:color w:val="000000"/>
        </w:rPr>
        <w:t xml:space="preserve">]      </w:t>
      </w:r>
      <w:r>
        <w:rPr>
          <w:color w:val="0066FF"/>
        </w:rPr>
        <w:t>[</w:t>
      </w:r>
      <w:r>
        <w:rPr>
          <w:color w:val="0066FF"/>
        </w:rPr>
        <w:t>多选题</w:t>
      </w:r>
      <w:r>
        <w:rPr>
          <w:color w:val="0066FF"/>
        </w:rPr>
        <w:t>]</w:t>
      </w:r>
    </w:p>
    <w:p w14:paraId="3B5C1340" w14:textId="77777777" w:rsidR="00900429" w:rsidRDefault="0090042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4009"/>
        <w:gridCol w:w="830"/>
        <w:gridCol w:w="3683"/>
      </w:tblGrid>
      <w:tr w:rsidR="00900429" w14:paraId="7C3D9BC5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565B4056" w14:textId="77777777" w:rsidR="00900429" w:rsidRDefault="00482E4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05C00507" w14:textId="77777777" w:rsidR="00900429" w:rsidRDefault="00482E4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328D9298" w14:textId="77777777" w:rsidR="00900429" w:rsidRDefault="00482E42">
            <w:r>
              <w:t>比例</w:t>
            </w:r>
          </w:p>
        </w:tc>
      </w:tr>
      <w:tr w:rsidR="00900429" w14:paraId="4441339A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628DCA80" w14:textId="77777777" w:rsidR="00900429" w:rsidRDefault="00482E42">
            <w:r>
              <w:t>A</w:t>
            </w:r>
            <w:r>
              <w:t>．</w:t>
            </w:r>
            <w:proofErr w:type="gramStart"/>
            <w:r>
              <w:t>超星学习通</w:t>
            </w:r>
            <w:proofErr w:type="gramEnd"/>
          </w:p>
        </w:tc>
        <w:tc>
          <w:tcPr>
            <w:tcW w:w="0" w:type="auto"/>
            <w:shd w:val="clear" w:color="auto" w:fill="FFFFFF"/>
            <w:vAlign w:val="center"/>
          </w:tcPr>
          <w:p w14:paraId="749E8D1A" w14:textId="77777777" w:rsidR="00900429" w:rsidRDefault="00482E42">
            <w:pPr>
              <w:jc w:val="center"/>
            </w:pPr>
            <w:r>
              <w:t>6104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1982146" w14:textId="77777777" w:rsidR="00900429" w:rsidRDefault="00C5062B">
            <w:r>
              <w:pict w14:anchorId="12770C42">
                <v:shape id="_x0000_i1049" type="#_x0000_t75" style="width:77.5pt;height:9.15pt">
                  <v:imagedata r:id="rId28" o:title=""/>
                </v:shape>
              </w:pict>
            </w:r>
            <w:r>
              <w:pict w14:anchorId="7C1E07E8">
                <v:shape id="_x0000_i1050" type="#_x0000_t75" style="width:29.3pt;height:9.15pt">
                  <v:imagedata r:id="rId29" o:title=""/>
                </v:shape>
              </w:pict>
            </w:r>
            <w:r w:rsidR="00482E42">
              <w:t>73.5%</w:t>
            </w:r>
          </w:p>
        </w:tc>
      </w:tr>
      <w:tr w:rsidR="00900429" w14:paraId="63D85A6B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14656521" w14:textId="77777777" w:rsidR="00900429" w:rsidRDefault="00482E42">
            <w:r>
              <w:t>B</w:t>
            </w:r>
            <w:r>
              <w:t>．</w:t>
            </w:r>
            <w:proofErr w:type="gramStart"/>
            <w:r>
              <w:t>腾讯课堂</w:t>
            </w:r>
            <w:proofErr w:type="gramEnd"/>
          </w:p>
        </w:tc>
        <w:tc>
          <w:tcPr>
            <w:tcW w:w="0" w:type="auto"/>
            <w:shd w:val="clear" w:color="auto" w:fill="FAFAFA"/>
            <w:vAlign w:val="center"/>
          </w:tcPr>
          <w:p w14:paraId="10E55B30" w14:textId="77777777" w:rsidR="00900429" w:rsidRDefault="00482E42">
            <w:pPr>
              <w:jc w:val="center"/>
            </w:pPr>
            <w:r>
              <w:t>2380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49E7FCC1" w14:textId="77777777" w:rsidR="00900429" w:rsidRDefault="00C5062B">
            <w:r>
              <w:pict w14:anchorId="27223782">
                <v:shape id="_x0000_i1051" type="#_x0000_t75" style="width:29.9pt;height:9.15pt">
                  <v:imagedata r:id="rId30" o:title=""/>
                </v:shape>
              </w:pict>
            </w:r>
            <w:r>
              <w:pict w14:anchorId="66B8432D">
                <v:shape id="_x0000_i1052" type="#_x0000_t75" style="width:76.9pt;height:9.15pt">
                  <v:imagedata r:id="rId31" o:title=""/>
                </v:shape>
              </w:pict>
            </w:r>
            <w:r w:rsidR="00482E42">
              <w:t>28.66%</w:t>
            </w:r>
          </w:p>
        </w:tc>
      </w:tr>
      <w:tr w:rsidR="00900429" w14:paraId="326D3357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7E11A0B2" w14:textId="77777777" w:rsidR="00900429" w:rsidRDefault="00482E42">
            <w:r>
              <w:t>C</w:t>
            </w:r>
            <w:r>
              <w:t>．微信、</w:t>
            </w:r>
            <w:r>
              <w:t>QQ</w:t>
            </w:r>
            <w:r>
              <w:t>、钉钉在线答疑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4EC71A" w14:textId="77777777" w:rsidR="00900429" w:rsidRDefault="00482E42">
            <w:pPr>
              <w:jc w:val="center"/>
            </w:pPr>
            <w:r>
              <w:t>2375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A38DC6E" w14:textId="77777777" w:rsidR="00900429" w:rsidRDefault="00C5062B">
            <w:r>
              <w:pict w14:anchorId="45F60417">
                <v:shape id="_x0000_i1053" type="#_x0000_t75" style="width:29.9pt;height:9.15pt">
                  <v:imagedata r:id="rId30" o:title=""/>
                </v:shape>
              </w:pict>
            </w:r>
            <w:r>
              <w:pict w14:anchorId="0A07D208">
                <v:shape id="_x0000_i1054" type="#_x0000_t75" style="width:76.9pt;height:9.15pt">
                  <v:imagedata r:id="rId31" o:title=""/>
                </v:shape>
              </w:pict>
            </w:r>
            <w:r w:rsidR="00482E42">
              <w:t>28.6%</w:t>
            </w:r>
          </w:p>
        </w:tc>
      </w:tr>
      <w:tr w:rsidR="00900429" w14:paraId="19DE23D9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2257601B" w14:textId="77777777" w:rsidR="00900429" w:rsidRDefault="00482E42">
            <w:r>
              <w:lastRenderedPageBreak/>
              <w:t>D</w:t>
            </w:r>
            <w:r>
              <w:t>．雨课堂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0D0EBAF0" w14:textId="77777777" w:rsidR="00900429" w:rsidRDefault="00482E42">
            <w:pPr>
              <w:jc w:val="center"/>
            </w:pPr>
            <w:r>
              <w:t>771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09263579" w14:textId="77777777" w:rsidR="00900429" w:rsidRDefault="00C5062B">
            <w:r>
              <w:pict w14:anchorId="6911310E">
                <v:shape id="_x0000_i1055" type="#_x0000_t75" style="width:10.35pt;height:9.15pt">
                  <v:imagedata r:id="rId32" o:title=""/>
                </v:shape>
              </w:pict>
            </w:r>
            <w:r>
              <w:pict w14:anchorId="5393D01C">
                <v:shape id="_x0000_i1056" type="#_x0000_t75" style="width:97pt;height:9.15pt">
                  <v:imagedata r:id="rId33" o:title=""/>
                </v:shape>
              </w:pict>
            </w:r>
            <w:r w:rsidR="005D78FF">
              <w:t>9.28%</w:t>
            </w:r>
          </w:p>
        </w:tc>
      </w:tr>
      <w:tr w:rsidR="00900429" w14:paraId="2981DF5F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7A11FAD8" w14:textId="77777777" w:rsidR="00900429" w:rsidRDefault="00482E42">
            <w:r>
              <w:t>E</w:t>
            </w:r>
            <w:r>
              <w:t>．</w:t>
            </w:r>
            <w:proofErr w:type="gramStart"/>
            <w:r>
              <w:t>腾讯会议</w:t>
            </w:r>
            <w:proofErr w:type="gramEnd"/>
          </w:p>
        </w:tc>
        <w:tc>
          <w:tcPr>
            <w:tcW w:w="0" w:type="auto"/>
            <w:shd w:val="clear" w:color="auto" w:fill="FFFFFF"/>
            <w:vAlign w:val="center"/>
          </w:tcPr>
          <w:p w14:paraId="1ED12775" w14:textId="77777777" w:rsidR="00900429" w:rsidRDefault="00482E42">
            <w:pPr>
              <w:jc w:val="center"/>
            </w:pPr>
            <w:r>
              <w:t>7615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E37810" w14:textId="77777777" w:rsidR="00900429" w:rsidRDefault="00C5062B">
            <w:r>
              <w:pict w14:anchorId="68A39CD5">
                <v:shape id="_x0000_i1057" type="#_x0000_t75" style="width:97pt;height:9.15pt">
                  <v:imagedata r:id="rId34" o:title=""/>
                </v:shape>
              </w:pict>
            </w:r>
            <w:r>
              <w:pict w14:anchorId="67C48F56">
                <v:shape id="_x0000_i1058" type="#_x0000_t75" style="width:9.15pt;height:9.15pt">
                  <v:imagedata r:id="rId35" o:title=""/>
                </v:shape>
              </w:pict>
            </w:r>
            <w:r w:rsidR="005D78FF">
              <w:t>91.69%</w:t>
            </w:r>
          </w:p>
        </w:tc>
      </w:tr>
      <w:tr w:rsidR="00900429" w14:paraId="5C30360B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76630604" w14:textId="77777777" w:rsidR="00900429" w:rsidRDefault="00482E42">
            <w:r>
              <w:t>F</w:t>
            </w:r>
            <w:r>
              <w:t>．其他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4FEAC4BC" w14:textId="77777777" w:rsidR="00900429" w:rsidRDefault="00482E42">
            <w:pPr>
              <w:jc w:val="center"/>
            </w:pPr>
            <w:r>
              <w:t>470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7C8A2EBE" w14:textId="77777777" w:rsidR="00900429" w:rsidRDefault="00C5062B">
            <w:r>
              <w:pict w14:anchorId="7ABBCF06">
                <v:shape id="_x0000_i1059" type="#_x0000_t75" style="width:5.5pt;height:9.15pt">
                  <v:imagedata r:id="rId36" o:title=""/>
                </v:shape>
              </w:pict>
            </w:r>
            <w:r>
              <w:pict w14:anchorId="120211E4">
                <v:shape id="_x0000_i1060" type="#_x0000_t75" style="width:101.3pt;height:9.15pt">
                  <v:imagedata r:id="rId37" o:title=""/>
                </v:shape>
              </w:pict>
            </w:r>
            <w:r w:rsidR="00482E42">
              <w:t>5.66%</w:t>
            </w:r>
          </w:p>
        </w:tc>
      </w:tr>
      <w:tr w:rsidR="00900429" w14:paraId="1CB06209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40962A20" w14:textId="77777777" w:rsidR="00900429" w:rsidRDefault="00482E4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5BDAD734" w14:textId="77777777" w:rsidR="00900429" w:rsidRDefault="00482E42">
            <w:pPr>
              <w:jc w:val="center"/>
            </w:pPr>
            <w:r>
              <w:t>8305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757ECDF7" w14:textId="77777777" w:rsidR="00900429" w:rsidRDefault="00900429"/>
        </w:tc>
      </w:tr>
    </w:tbl>
    <w:p w14:paraId="35ADBCED" w14:textId="19F2862C" w:rsidR="00900429" w:rsidRPr="002E63AD" w:rsidRDefault="005D78FF">
      <w:pPr>
        <w:rPr>
          <w:b/>
          <w:bCs/>
          <w:color w:val="C00000"/>
        </w:rPr>
      </w:pPr>
      <w:r w:rsidRPr="002E63AD">
        <w:rPr>
          <w:rFonts w:hint="eastAsia"/>
          <w:b/>
          <w:bCs/>
          <w:color w:val="C00000"/>
        </w:rPr>
        <w:t>#</w:t>
      </w:r>
      <w:r w:rsidRPr="002E63AD">
        <w:rPr>
          <w:rFonts w:hint="eastAsia"/>
          <w:b/>
          <w:bCs/>
          <w:color w:val="C00000"/>
        </w:rPr>
        <w:t>其他答案前三名：</w:t>
      </w:r>
      <w:proofErr w:type="gramStart"/>
      <w:r w:rsidRPr="002E63AD">
        <w:rPr>
          <w:rFonts w:hint="eastAsia"/>
          <w:b/>
          <w:bCs/>
          <w:color w:val="C00000"/>
        </w:rPr>
        <w:t>哔</w:t>
      </w:r>
      <w:proofErr w:type="gramEnd"/>
      <w:r w:rsidRPr="002E63AD">
        <w:rPr>
          <w:rFonts w:hint="eastAsia"/>
          <w:b/>
          <w:bCs/>
          <w:color w:val="C00000"/>
        </w:rPr>
        <w:t>哩</w:t>
      </w:r>
      <w:proofErr w:type="gramStart"/>
      <w:r w:rsidRPr="002E63AD">
        <w:rPr>
          <w:rFonts w:hint="eastAsia"/>
          <w:b/>
          <w:bCs/>
          <w:color w:val="C00000"/>
        </w:rPr>
        <w:t>哔</w:t>
      </w:r>
      <w:proofErr w:type="gramEnd"/>
      <w:r w:rsidRPr="002E63AD">
        <w:rPr>
          <w:rFonts w:hint="eastAsia"/>
          <w:b/>
          <w:bCs/>
          <w:color w:val="C00000"/>
        </w:rPr>
        <w:t>哩、中国大学</w:t>
      </w:r>
      <w:r w:rsidRPr="002E63AD">
        <w:rPr>
          <w:b/>
          <w:bCs/>
          <w:color w:val="C00000"/>
        </w:rPr>
        <w:t>MOOC</w:t>
      </w:r>
      <w:r w:rsidRPr="002E63AD">
        <w:rPr>
          <w:rFonts w:hint="eastAsia"/>
          <w:b/>
          <w:bCs/>
          <w:color w:val="C00000"/>
        </w:rPr>
        <w:t>、动静贵州</w:t>
      </w:r>
    </w:p>
    <w:p w14:paraId="653598C7" w14:textId="77777777" w:rsidR="00900429" w:rsidRDefault="00900429"/>
    <w:p w14:paraId="5432EB79" w14:textId="77777777" w:rsidR="00900429" w:rsidRDefault="00482E42">
      <w:r>
        <w:rPr>
          <w:color w:val="000000"/>
        </w:rPr>
        <w:t>第</w:t>
      </w:r>
      <w:r>
        <w:rPr>
          <w:color w:val="000000"/>
        </w:rPr>
        <w:t>7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您在线上学习时采用的多媒体设备是？</w:t>
      </w:r>
      <w:r>
        <w:rPr>
          <w:color w:val="000000"/>
        </w:rPr>
        <w:t>[</w:t>
      </w:r>
      <w:r>
        <w:rPr>
          <w:color w:val="000000"/>
        </w:rPr>
        <w:t>多选</w:t>
      </w:r>
      <w:r>
        <w:rPr>
          <w:color w:val="000000"/>
        </w:rPr>
        <w:t xml:space="preserve">]      </w:t>
      </w:r>
      <w:r>
        <w:rPr>
          <w:color w:val="0066FF"/>
        </w:rPr>
        <w:t>[</w:t>
      </w:r>
      <w:r>
        <w:rPr>
          <w:color w:val="0066FF"/>
        </w:rPr>
        <w:t>多选题</w:t>
      </w:r>
      <w:r>
        <w:rPr>
          <w:color w:val="0066FF"/>
        </w:rPr>
        <w:t>]</w:t>
      </w:r>
    </w:p>
    <w:p w14:paraId="4080715A" w14:textId="77777777" w:rsidR="00900429" w:rsidRDefault="0090042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074"/>
        <w:gridCol w:w="1002"/>
        <w:gridCol w:w="4446"/>
      </w:tblGrid>
      <w:tr w:rsidR="00900429" w14:paraId="1843BD51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1A894EDB" w14:textId="77777777" w:rsidR="00900429" w:rsidRDefault="00482E4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20A2F423" w14:textId="77777777" w:rsidR="00900429" w:rsidRDefault="00482E4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267CAE9E" w14:textId="77777777" w:rsidR="00900429" w:rsidRDefault="00482E42">
            <w:r>
              <w:t>比例</w:t>
            </w:r>
          </w:p>
        </w:tc>
      </w:tr>
      <w:tr w:rsidR="00900429" w14:paraId="358BEF9C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79C27EB3" w14:textId="77777777" w:rsidR="00900429" w:rsidRDefault="00482E42">
            <w:r>
              <w:t>手机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58394A9" w14:textId="77777777" w:rsidR="00900429" w:rsidRDefault="00482E42">
            <w:pPr>
              <w:jc w:val="center"/>
            </w:pPr>
            <w:r>
              <w:t>7673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3EAE626" w14:textId="77777777" w:rsidR="00900429" w:rsidRDefault="00C5062B">
            <w:r>
              <w:pict w14:anchorId="74752347">
                <v:shape id="_x0000_i1061" type="#_x0000_t75" style="width:98.25pt;height:9.15pt">
                  <v:imagedata r:id="rId38" o:title=""/>
                </v:shape>
              </w:pict>
            </w:r>
            <w:r>
              <w:pict w14:anchorId="4CD757A0">
                <v:shape id="_x0000_i1062" type="#_x0000_t75" style="width:8.55pt;height:9.15pt">
                  <v:imagedata r:id="rId39" o:title=""/>
                </v:shape>
              </w:pict>
            </w:r>
            <w:r w:rsidR="005D78FF">
              <w:t>92.39%</w:t>
            </w:r>
          </w:p>
        </w:tc>
      </w:tr>
      <w:tr w:rsidR="00900429" w14:paraId="2EAEAB67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5474092A" w14:textId="77777777" w:rsidR="00900429" w:rsidRDefault="00482E42">
            <w:r>
              <w:t>电脑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029073C4" w14:textId="77777777" w:rsidR="00900429" w:rsidRDefault="00482E42">
            <w:pPr>
              <w:jc w:val="center"/>
            </w:pPr>
            <w:r>
              <w:t>5477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7AB5E211" w14:textId="77777777" w:rsidR="00900429" w:rsidRDefault="00C5062B">
            <w:r>
              <w:pict w14:anchorId="7C496046">
                <v:shape id="_x0000_i1063" type="#_x0000_t75" style="width:70.15pt;height:9.15pt">
                  <v:imagedata r:id="rId40" o:title=""/>
                </v:shape>
              </w:pict>
            </w:r>
            <w:r>
              <w:pict w14:anchorId="25FF64C1">
                <v:shape id="_x0000_i1064" type="#_x0000_t75" style="width:36.6pt;height:9.15pt">
                  <v:imagedata r:id="rId41" o:title=""/>
                </v:shape>
              </w:pict>
            </w:r>
            <w:r w:rsidR="005D78FF">
              <w:t>65.95%</w:t>
            </w:r>
          </w:p>
        </w:tc>
      </w:tr>
      <w:tr w:rsidR="00900429" w14:paraId="4A640710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7DF25752" w14:textId="77777777" w:rsidR="00900429" w:rsidRDefault="00482E42">
            <w:r>
              <w:t>平板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0CDAE0" w14:textId="77777777" w:rsidR="00900429" w:rsidRDefault="00482E42">
            <w:pPr>
              <w:jc w:val="center"/>
            </w:pPr>
            <w:r>
              <w:t>840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35A767" w14:textId="77777777" w:rsidR="00900429" w:rsidRDefault="00C5062B">
            <w:r>
              <w:pict w14:anchorId="51C8F563">
                <v:shape id="_x0000_i1065" type="#_x0000_t75" style="width:10.35pt;height:9.15pt">
                  <v:imagedata r:id="rId42" o:title=""/>
                </v:shape>
              </w:pict>
            </w:r>
            <w:r>
              <w:pict w14:anchorId="257AB66D">
                <v:shape id="_x0000_i1066" type="#_x0000_t75" style="width:96.4pt;height:9.15pt">
                  <v:imagedata r:id="rId43" o:title=""/>
                </v:shape>
              </w:pict>
            </w:r>
            <w:r w:rsidR="005D78FF">
              <w:t>10.11%</w:t>
            </w:r>
          </w:p>
        </w:tc>
      </w:tr>
      <w:tr w:rsidR="00900429" w14:paraId="6C287032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7A6FD92F" w14:textId="77777777" w:rsidR="00900429" w:rsidRDefault="00482E42">
            <w:r>
              <w:t>无适合设备可用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2FEBE140" w14:textId="77777777" w:rsidR="00900429" w:rsidRDefault="00482E42">
            <w:pPr>
              <w:jc w:val="center"/>
            </w:pPr>
            <w:r>
              <w:t>63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072D33CA" w14:textId="77777777" w:rsidR="00900429" w:rsidRDefault="00C5062B">
            <w:r>
              <w:pict w14:anchorId="6FB536CE">
                <v:shape id="_x0000_i1067" type="#_x0000_t75" style="width:1.2pt;height:9.15pt">
                  <v:imagedata r:id="rId44" o:title=""/>
                </v:shape>
              </w:pict>
            </w:r>
            <w:r>
              <w:pict w14:anchorId="16047A6B">
                <v:shape id="_x0000_i1068" type="#_x0000_t75" style="width:105.55pt;height:9.15pt">
                  <v:imagedata r:id="rId45" o:title=""/>
                </v:shape>
              </w:pict>
            </w:r>
            <w:r w:rsidR="005D78FF">
              <w:t>0.76%</w:t>
            </w:r>
          </w:p>
        </w:tc>
      </w:tr>
      <w:tr w:rsidR="00900429" w14:paraId="474CCB14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6665279F" w14:textId="77777777" w:rsidR="00900429" w:rsidRDefault="00482E4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51ADE989" w14:textId="77777777" w:rsidR="00900429" w:rsidRDefault="00482E42">
            <w:pPr>
              <w:jc w:val="center"/>
            </w:pPr>
            <w:r>
              <w:t>8305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17E50064" w14:textId="77777777" w:rsidR="00900429" w:rsidRDefault="00900429"/>
        </w:tc>
      </w:tr>
    </w:tbl>
    <w:p w14:paraId="6817946E" w14:textId="77777777" w:rsidR="00900429" w:rsidRDefault="00900429"/>
    <w:p w14:paraId="6BA63BD1" w14:textId="77777777" w:rsidR="00900429" w:rsidRDefault="00900429"/>
    <w:p w14:paraId="6351A46E" w14:textId="77777777" w:rsidR="00900429" w:rsidRDefault="00482E42">
      <w:r>
        <w:rPr>
          <w:color w:val="000000"/>
        </w:rPr>
        <w:t>第</w:t>
      </w:r>
      <w:r>
        <w:rPr>
          <w:color w:val="000000"/>
        </w:rPr>
        <w:t>8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疫情期间，以下哪些是您在平时上网课时做过的？</w:t>
      </w:r>
      <w:r>
        <w:rPr>
          <w:color w:val="000000"/>
        </w:rPr>
        <w:t>[</w:t>
      </w:r>
      <w:r>
        <w:rPr>
          <w:color w:val="000000"/>
        </w:rPr>
        <w:t>多选</w:t>
      </w:r>
      <w:r>
        <w:rPr>
          <w:color w:val="000000"/>
        </w:rPr>
        <w:t xml:space="preserve">]      </w:t>
      </w:r>
      <w:r>
        <w:rPr>
          <w:color w:val="0066FF"/>
        </w:rPr>
        <w:t>[</w:t>
      </w:r>
      <w:r>
        <w:rPr>
          <w:color w:val="0066FF"/>
        </w:rPr>
        <w:t>多选题</w:t>
      </w:r>
      <w:r>
        <w:rPr>
          <w:color w:val="0066FF"/>
        </w:rPr>
        <w:t>]</w:t>
      </w:r>
    </w:p>
    <w:p w14:paraId="4E1DF231" w14:textId="77777777" w:rsidR="00900429" w:rsidRDefault="0090042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230"/>
        <w:gridCol w:w="973"/>
        <w:gridCol w:w="4319"/>
      </w:tblGrid>
      <w:tr w:rsidR="00900429" w14:paraId="2E52C356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6DE120A8" w14:textId="77777777" w:rsidR="00900429" w:rsidRDefault="00482E4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70AECB95" w14:textId="77777777" w:rsidR="00900429" w:rsidRDefault="00482E4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7CC50B63" w14:textId="77777777" w:rsidR="00900429" w:rsidRDefault="00482E42">
            <w:r>
              <w:t>比例</w:t>
            </w:r>
          </w:p>
        </w:tc>
      </w:tr>
      <w:tr w:rsidR="00900429" w14:paraId="625CBA2F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381C8326" w14:textId="77777777" w:rsidR="00900429" w:rsidRDefault="00482E42">
            <w:r>
              <w:t>A</w:t>
            </w:r>
            <w:r>
              <w:t>．认真听老师讲课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8E01887" w14:textId="77777777" w:rsidR="00900429" w:rsidRDefault="00482E42">
            <w:pPr>
              <w:jc w:val="center"/>
            </w:pPr>
            <w:r>
              <w:t>8015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19D713" w14:textId="77777777" w:rsidR="00900429" w:rsidRDefault="00C5062B">
            <w:r>
              <w:pict w14:anchorId="44D91ED5">
                <v:shape id="_x0000_i1069" type="#_x0000_t75" style="width:103.1pt;height:9.15pt">
                  <v:imagedata r:id="rId46" o:title=""/>
                </v:shape>
              </w:pict>
            </w:r>
            <w:r>
              <w:pict w14:anchorId="5880A18D">
                <v:shape id="_x0000_i1070" type="#_x0000_t75" style="width:3.65pt;height:9.15pt">
                  <v:imagedata r:id="rId47" o:title=""/>
                </v:shape>
              </w:pict>
            </w:r>
            <w:r w:rsidR="005D78FF">
              <w:t>96.51%</w:t>
            </w:r>
          </w:p>
        </w:tc>
      </w:tr>
      <w:tr w:rsidR="00900429" w14:paraId="69A42581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1A5F8574" w14:textId="77777777" w:rsidR="00900429" w:rsidRDefault="00482E42">
            <w:r>
              <w:t>B</w:t>
            </w:r>
            <w:r>
              <w:t>．看剧吃东西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5D8F6797" w14:textId="77777777" w:rsidR="00900429" w:rsidRDefault="00482E42">
            <w:pPr>
              <w:jc w:val="center"/>
            </w:pPr>
            <w:r>
              <w:t>600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6185EB63" w14:textId="77777777" w:rsidR="00900429" w:rsidRDefault="00C5062B">
            <w:r>
              <w:pict w14:anchorId="59C285B3">
                <v:shape id="_x0000_i1071" type="#_x0000_t75" style="width:7.3pt;height:9.15pt">
                  <v:imagedata r:id="rId48" o:title=""/>
                </v:shape>
              </w:pict>
            </w:r>
            <w:r>
              <w:pict w14:anchorId="168FF7F3">
                <v:shape id="_x0000_i1072" type="#_x0000_t75" style="width:98.85pt;height:9.15pt">
                  <v:imagedata r:id="rId49" o:title=""/>
                </v:shape>
              </w:pict>
            </w:r>
            <w:r w:rsidR="005D78FF">
              <w:t>7.22%</w:t>
            </w:r>
          </w:p>
        </w:tc>
      </w:tr>
      <w:tr w:rsidR="00900429" w14:paraId="4A582FC2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593FBF52" w14:textId="77777777" w:rsidR="00900429" w:rsidRDefault="00482E42">
            <w:r>
              <w:t>C</w:t>
            </w:r>
            <w:r>
              <w:t>．打</w:t>
            </w:r>
            <w:proofErr w:type="gramStart"/>
            <w:r>
              <w:t>游戏听</w:t>
            </w:r>
            <w:proofErr w:type="gramEnd"/>
            <w:r>
              <w:t>音乐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9B977C" w14:textId="77777777" w:rsidR="00900429" w:rsidRDefault="00482E42">
            <w:pPr>
              <w:jc w:val="center"/>
            </w:pPr>
            <w:r>
              <w:t>407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50F6310" w14:textId="77777777" w:rsidR="00900429" w:rsidRDefault="00C5062B">
            <w:r>
              <w:pict w14:anchorId="2C27E98A">
                <v:shape id="_x0000_i1073" type="#_x0000_t75" style="width:4.9pt;height:9.15pt">
                  <v:imagedata r:id="rId20" o:title=""/>
                </v:shape>
              </w:pict>
            </w:r>
            <w:r>
              <w:pict w14:anchorId="123718D2">
                <v:shape id="_x0000_i1074" type="#_x0000_t75" style="width:101.9pt;height:9.15pt">
                  <v:imagedata r:id="rId21" o:title=""/>
                </v:shape>
              </w:pict>
            </w:r>
            <w:r w:rsidR="005D78FF">
              <w:t>4.9%</w:t>
            </w:r>
          </w:p>
        </w:tc>
      </w:tr>
      <w:tr w:rsidR="00900429" w14:paraId="3EE8B817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342D023D" w14:textId="77777777" w:rsidR="00900429" w:rsidRDefault="00482E42">
            <w:r>
              <w:t>D</w:t>
            </w:r>
            <w:r>
              <w:t>．和室友同学聊天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3DBBB30E" w14:textId="77777777" w:rsidR="00900429" w:rsidRDefault="00482E42">
            <w:pPr>
              <w:jc w:val="center"/>
            </w:pPr>
            <w:r>
              <w:t>1807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64D0F235" w14:textId="77777777" w:rsidR="00900429" w:rsidRDefault="00C5062B">
            <w:r>
              <w:pict w14:anchorId="66BFE0EA">
                <v:shape id="_x0000_i1075" type="#_x0000_t75" style="width:22.6pt;height:9.15pt">
                  <v:imagedata r:id="rId50" o:title=""/>
                </v:shape>
              </w:pict>
            </w:r>
            <w:r>
              <w:pict w14:anchorId="6A246CC9">
                <v:shape id="_x0000_i1076" type="#_x0000_t75" style="width:84.2pt;height:9.15pt">
                  <v:imagedata r:id="rId51" o:title=""/>
                </v:shape>
              </w:pict>
            </w:r>
            <w:r w:rsidR="005D78FF">
              <w:t>21.76%</w:t>
            </w:r>
          </w:p>
        </w:tc>
      </w:tr>
      <w:tr w:rsidR="00900429" w14:paraId="154E8185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00EB2639" w14:textId="77777777" w:rsidR="00900429" w:rsidRDefault="00482E42">
            <w:r>
              <w:t>E</w:t>
            </w:r>
            <w:r>
              <w:t>．做家务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260058" w14:textId="77777777" w:rsidR="00900429" w:rsidRDefault="00482E42">
            <w:pPr>
              <w:jc w:val="center"/>
            </w:pPr>
            <w:r>
              <w:t>287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E80D2E" w14:textId="77777777" w:rsidR="00900429" w:rsidRDefault="00C5062B">
            <w:r>
              <w:pict w14:anchorId="126E5DEC">
                <v:shape id="_x0000_i1077" type="#_x0000_t75" style="width:3.05pt;height:9.15pt">
                  <v:imagedata r:id="rId52" o:title=""/>
                </v:shape>
              </w:pict>
            </w:r>
            <w:r>
              <w:pict w14:anchorId="2F15E6B9">
                <v:shape id="_x0000_i1078" type="#_x0000_t75" style="width:103.75pt;height:9.15pt">
                  <v:imagedata r:id="rId53" o:title=""/>
                </v:shape>
              </w:pict>
            </w:r>
            <w:r w:rsidR="00482E42">
              <w:t>3.46%</w:t>
            </w:r>
          </w:p>
        </w:tc>
      </w:tr>
      <w:tr w:rsidR="00900429" w14:paraId="793347A0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7FCB7CB1" w14:textId="77777777" w:rsidR="00900429" w:rsidRDefault="00482E42">
            <w:r>
              <w:t>F</w:t>
            </w:r>
            <w:r>
              <w:t>．其他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3C7B870A" w14:textId="77777777" w:rsidR="00900429" w:rsidRDefault="00482E42">
            <w:pPr>
              <w:jc w:val="center"/>
            </w:pPr>
            <w:r>
              <w:t>899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69F86478" w14:textId="77777777" w:rsidR="00900429" w:rsidRDefault="00C5062B">
            <w:r>
              <w:pict w14:anchorId="764125B0">
                <v:shape id="_x0000_i1079" type="#_x0000_t75" style="width:11pt;height:9.15pt">
                  <v:imagedata r:id="rId54" o:title=""/>
                </v:shape>
              </w:pict>
            </w:r>
            <w:r>
              <w:pict w14:anchorId="3C4FD303">
                <v:shape id="_x0000_i1080" type="#_x0000_t75" style="width:95.2pt;height:9.15pt">
                  <v:imagedata r:id="rId55" o:title=""/>
                </v:shape>
              </w:pict>
            </w:r>
            <w:r w:rsidR="005D78FF">
              <w:t>10.82%</w:t>
            </w:r>
          </w:p>
        </w:tc>
      </w:tr>
      <w:tr w:rsidR="00900429" w14:paraId="539E3EEA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3F4FC4E1" w14:textId="77777777" w:rsidR="00900429" w:rsidRDefault="00482E4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7240BA09" w14:textId="77777777" w:rsidR="00900429" w:rsidRDefault="00482E42">
            <w:pPr>
              <w:jc w:val="center"/>
            </w:pPr>
            <w:r>
              <w:t>8305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382DE45B" w14:textId="77777777" w:rsidR="00900429" w:rsidRDefault="00900429"/>
        </w:tc>
      </w:tr>
    </w:tbl>
    <w:p w14:paraId="78E07843" w14:textId="2D71FA17" w:rsidR="00900429" w:rsidRPr="002E63AD" w:rsidRDefault="005D78FF">
      <w:pPr>
        <w:rPr>
          <w:b/>
          <w:bCs/>
          <w:color w:val="C00000"/>
        </w:rPr>
      </w:pPr>
      <w:r w:rsidRPr="002E63AD">
        <w:rPr>
          <w:rFonts w:hint="eastAsia"/>
          <w:b/>
          <w:bCs/>
          <w:color w:val="C00000"/>
        </w:rPr>
        <w:t>#</w:t>
      </w:r>
      <w:r w:rsidRPr="002E63AD">
        <w:rPr>
          <w:rFonts w:hint="eastAsia"/>
          <w:b/>
          <w:bCs/>
          <w:color w:val="C00000"/>
        </w:rPr>
        <w:t>其他答案前三名：做笔记、上厕所、睡觉</w:t>
      </w:r>
    </w:p>
    <w:p w14:paraId="3653C1C1" w14:textId="77777777" w:rsidR="005D78FF" w:rsidRDefault="005D78FF"/>
    <w:p w14:paraId="567299B3" w14:textId="77777777" w:rsidR="00900429" w:rsidRDefault="00900429"/>
    <w:p w14:paraId="057F4F82" w14:textId="77777777" w:rsidR="00900429" w:rsidRDefault="00482E42">
      <w:r>
        <w:rPr>
          <w:color w:val="000000"/>
        </w:rPr>
        <w:t>第</w:t>
      </w:r>
      <w:r>
        <w:rPr>
          <w:color w:val="000000"/>
        </w:rPr>
        <w:t>9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疫情期间，您的在线学习课程采用的学习方式是？</w:t>
      </w:r>
      <w:r>
        <w:rPr>
          <w:color w:val="000000"/>
        </w:rPr>
        <w:t>[</w:t>
      </w:r>
      <w:r>
        <w:rPr>
          <w:color w:val="000000"/>
        </w:rPr>
        <w:t>多选</w:t>
      </w:r>
      <w:r>
        <w:rPr>
          <w:color w:val="000000"/>
        </w:rPr>
        <w:t xml:space="preserve">]      </w:t>
      </w:r>
      <w:r>
        <w:rPr>
          <w:color w:val="0066FF"/>
        </w:rPr>
        <w:t>[</w:t>
      </w:r>
      <w:r>
        <w:rPr>
          <w:color w:val="0066FF"/>
        </w:rPr>
        <w:t>多选题</w:t>
      </w:r>
      <w:r>
        <w:rPr>
          <w:color w:val="0066FF"/>
        </w:rPr>
        <w:t>]</w:t>
      </w:r>
    </w:p>
    <w:p w14:paraId="0019DBCA" w14:textId="77777777" w:rsidR="00900429" w:rsidRDefault="0090042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4718"/>
        <w:gridCol w:w="696"/>
        <w:gridCol w:w="3108"/>
      </w:tblGrid>
      <w:tr w:rsidR="00900429" w14:paraId="063370B5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7B117247" w14:textId="77777777" w:rsidR="00900429" w:rsidRDefault="00482E4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6759F9D7" w14:textId="77777777" w:rsidR="00900429" w:rsidRDefault="00482E4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01D291E3" w14:textId="77777777" w:rsidR="00900429" w:rsidRDefault="00482E42">
            <w:r>
              <w:t>比例</w:t>
            </w:r>
          </w:p>
        </w:tc>
      </w:tr>
      <w:tr w:rsidR="00900429" w14:paraId="4DD4BE80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7E778EEB" w14:textId="77777777" w:rsidR="00900429" w:rsidRDefault="00482E42">
            <w:r>
              <w:lastRenderedPageBreak/>
              <w:t>A</w:t>
            </w:r>
            <w:r>
              <w:t>．老师组织学生自学，老师在线答疑讨论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B2C2ED" w14:textId="77777777" w:rsidR="00900429" w:rsidRDefault="00482E42">
            <w:pPr>
              <w:jc w:val="center"/>
            </w:pPr>
            <w:r>
              <w:t>4380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ECC881" w14:textId="77777777" w:rsidR="00900429" w:rsidRDefault="00C5062B">
            <w:r>
              <w:pict w14:anchorId="5D5F0084">
                <v:shape id="_x0000_i1081" type="#_x0000_t75" style="width:56.15pt;height:9.15pt">
                  <v:imagedata r:id="rId56" o:title=""/>
                </v:shape>
              </w:pict>
            </w:r>
            <w:r>
              <w:pict w14:anchorId="20A3AD69">
                <v:shape id="_x0000_i1082" type="#_x0000_t75" style="width:51.25pt;height:9.15pt">
                  <v:imagedata r:id="rId57" o:title=""/>
                </v:shape>
              </w:pict>
            </w:r>
            <w:r w:rsidR="005D78FF">
              <w:t>52.74%</w:t>
            </w:r>
          </w:p>
        </w:tc>
      </w:tr>
      <w:tr w:rsidR="00900429" w14:paraId="01100736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759D12D5" w14:textId="77777777" w:rsidR="00900429" w:rsidRDefault="00482E42">
            <w:r>
              <w:t>B</w:t>
            </w:r>
            <w:r>
              <w:t>．使用直播或者点播的方式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25E86985" w14:textId="77777777" w:rsidR="00900429" w:rsidRDefault="00482E42">
            <w:pPr>
              <w:jc w:val="center"/>
            </w:pPr>
            <w:r>
              <w:t>4608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6024DBC5" w14:textId="77777777" w:rsidR="00900429" w:rsidRDefault="00C5062B">
            <w:r>
              <w:pict w14:anchorId="4240465F">
                <v:shape id="_x0000_i1083" type="#_x0000_t75" style="width:59.2pt;height:9.15pt">
                  <v:imagedata r:id="rId58" o:title=""/>
                </v:shape>
              </w:pict>
            </w:r>
            <w:r>
              <w:pict w14:anchorId="36D89150">
                <v:shape id="_x0000_i1084" type="#_x0000_t75" style="width:47.6pt;height:9.15pt">
                  <v:imagedata r:id="rId59" o:title=""/>
                </v:shape>
              </w:pict>
            </w:r>
            <w:r w:rsidR="005D78FF">
              <w:t>55.48%</w:t>
            </w:r>
          </w:p>
        </w:tc>
      </w:tr>
      <w:tr w:rsidR="00900429" w14:paraId="3BF00CF5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5EF152A5" w14:textId="77777777" w:rsidR="00900429" w:rsidRDefault="00482E42">
            <w:r>
              <w:t>C</w:t>
            </w:r>
            <w:r>
              <w:t>．利用学习平台或老师自己录制视频，自建网络课程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FC6E57" w14:textId="77777777" w:rsidR="00900429" w:rsidRDefault="00482E42">
            <w:pPr>
              <w:jc w:val="center"/>
            </w:pPr>
            <w:r>
              <w:t>3413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121E235" w14:textId="77777777" w:rsidR="00900429" w:rsidRDefault="00C5062B">
            <w:r>
              <w:pict w14:anchorId="2D4B8BFF">
                <v:shape id="_x0000_i1085" type="#_x0000_t75" style="width:43.95pt;height:9.15pt">
                  <v:imagedata r:id="rId60" o:title=""/>
                </v:shape>
              </w:pict>
            </w:r>
            <w:r>
              <w:pict w14:anchorId="4646789F">
                <v:shape id="_x0000_i1086" type="#_x0000_t75" style="width:62.85pt;height:9.15pt">
                  <v:imagedata r:id="rId61" o:title=""/>
                </v:shape>
              </w:pict>
            </w:r>
            <w:r w:rsidR="005D78FF">
              <w:t>41.1%</w:t>
            </w:r>
          </w:p>
        </w:tc>
      </w:tr>
      <w:tr w:rsidR="00900429" w14:paraId="4CE6F6CD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032DD6AB" w14:textId="77777777" w:rsidR="00900429" w:rsidRDefault="00482E42">
            <w:r>
              <w:t>D</w:t>
            </w:r>
            <w:r>
              <w:t>．直接使用现有在线课程，教师主要负责答疑和批改作业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1091126D" w14:textId="77777777" w:rsidR="00900429" w:rsidRDefault="00482E42">
            <w:pPr>
              <w:jc w:val="center"/>
            </w:pPr>
            <w:r>
              <w:t>2333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287C8AD6" w14:textId="77777777" w:rsidR="00900429" w:rsidRDefault="00C5062B">
            <w:r>
              <w:pict w14:anchorId="188E5470">
                <v:shape id="_x0000_i1087" type="#_x0000_t75" style="width:29.3pt;height:9.15pt">
                  <v:imagedata r:id="rId62" o:title=""/>
                </v:shape>
              </w:pict>
            </w:r>
            <w:r>
              <w:pict w14:anchorId="274A1D03">
                <v:shape id="_x0000_i1088" type="#_x0000_t75" style="width:77.5pt;height:9.15pt">
                  <v:imagedata r:id="rId63" o:title=""/>
                </v:shape>
              </w:pict>
            </w:r>
            <w:r w:rsidR="005D78FF">
              <w:t>28.09%</w:t>
            </w:r>
          </w:p>
        </w:tc>
      </w:tr>
      <w:tr w:rsidR="00900429" w14:paraId="758D982A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5397061D" w14:textId="77777777" w:rsidR="00900429" w:rsidRDefault="00482E42">
            <w:r>
              <w:t>E</w:t>
            </w:r>
            <w:r>
              <w:t>．其他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3D27919" w14:textId="77777777" w:rsidR="00900429" w:rsidRDefault="00482E42">
            <w:pPr>
              <w:jc w:val="center"/>
            </w:pPr>
            <w:r>
              <w:t>328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7CA9DF" w14:textId="77777777" w:rsidR="00900429" w:rsidRDefault="00C5062B">
            <w:r>
              <w:pict w14:anchorId="6147CB23">
                <v:shape id="_x0000_i1089" type="#_x0000_t75" style="width:3.65pt;height:9.15pt">
                  <v:imagedata r:id="rId64" o:title=""/>
                </v:shape>
              </w:pict>
            </w:r>
            <w:r>
              <w:pict w14:anchorId="1A48EFC2">
                <v:shape id="_x0000_i1090" type="#_x0000_t75" style="width:103.1pt;height:9.15pt">
                  <v:imagedata r:id="rId65" o:title=""/>
                </v:shape>
              </w:pict>
            </w:r>
            <w:r w:rsidR="005D78FF">
              <w:t>3.95%</w:t>
            </w:r>
          </w:p>
        </w:tc>
      </w:tr>
      <w:tr w:rsidR="00900429" w14:paraId="70D8F85F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54138063" w14:textId="77777777" w:rsidR="00900429" w:rsidRDefault="00482E4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0B313CFF" w14:textId="77777777" w:rsidR="00900429" w:rsidRDefault="00482E42">
            <w:pPr>
              <w:jc w:val="center"/>
            </w:pPr>
            <w:r>
              <w:t>8305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7AFDACBE" w14:textId="77777777" w:rsidR="00900429" w:rsidRDefault="00900429"/>
        </w:tc>
      </w:tr>
    </w:tbl>
    <w:p w14:paraId="4EBD3E63" w14:textId="158143D9" w:rsidR="00900429" w:rsidRPr="002E63AD" w:rsidRDefault="005D78FF">
      <w:pPr>
        <w:rPr>
          <w:b/>
          <w:bCs/>
          <w:color w:val="C00000"/>
        </w:rPr>
      </w:pPr>
      <w:r w:rsidRPr="002E63AD">
        <w:rPr>
          <w:rFonts w:hint="eastAsia"/>
          <w:b/>
          <w:bCs/>
          <w:color w:val="C00000"/>
        </w:rPr>
        <w:t>#</w:t>
      </w:r>
      <w:r w:rsidRPr="002E63AD">
        <w:rPr>
          <w:rFonts w:hint="eastAsia"/>
          <w:b/>
          <w:bCs/>
          <w:color w:val="C00000"/>
        </w:rPr>
        <w:t>其他答案前三名：提问和讨论、做题、自学</w:t>
      </w:r>
    </w:p>
    <w:p w14:paraId="353A7721" w14:textId="77777777" w:rsidR="005D78FF" w:rsidRDefault="005D78FF"/>
    <w:p w14:paraId="4D0F28C4" w14:textId="77777777" w:rsidR="00900429" w:rsidRDefault="00900429"/>
    <w:p w14:paraId="599BC802" w14:textId="77777777" w:rsidR="00900429" w:rsidRDefault="00482E42">
      <w:r>
        <w:rPr>
          <w:color w:val="000000"/>
        </w:rPr>
        <w:t>第</w:t>
      </w:r>
      <w:r>
        <w:rPr>
          <w:color w:val="000000"/>
        </w:rPr>
        <w:t>10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您认为网络在线学习存在什么问题？</w:t>
      </w:r>
      <w:r>
        <w:rPr>
          <w:color w:val="000000"/>
        </w:rPr>
        <w:t>[</w:t>
      </w:r>
      <w:r>
        <w:rPr>
          <w:color w:val="000000"/>
        </w:rPr>
        <w:t>多选</w:t>
      </w:r>
      <w:r>
        <w:rPr>
          <w:color w:val="000000"/>
        </w:rPr>
        <w:t xml:space="preserve">]      </w:t>
      </w:r>
      <w:r>
        <w:rPr>
          <w:color w:val="0066FF"/>
        </w:rPr>
        <w:t>[</w:t>
      </w:r>
      <w:r>
        <w:rPr>
          <w:color w:val="0066FF"/>
        </w:rPr>
        <w:t>多选题</w:t>
      </w:r>
      <w:r>
        <w:rPr>
          <w:color w:val="0066FF"/>
        </w:rPr>
        <w:t>]</w:t>
      </w:r>
    </w:p>
    <w:p w14:paraId="4854E8A4" w14:textId="77777777" w:rsidR="00900429" w:rsidRDefault="0090042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4737"/>
        <w:gridCol w:w="696"/>
        <w:gridCol w:w="3089"/>
      </w:tblGrid>
      <w:tr w:rsidR="00900429" w14:paraId="01F4EE5D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7C6DB557" w14:textId="77777777" w:rsidR="00900429" w:rsidRDefault="00482E4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17D2BBAD" w14:textId="77777777" w:rsidR="00900429" w:rsidRDefault="00482E4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0A769313" w14:textId="77777777" w:rsidR="00900429" w:rsidRDefault="00482E42">
            <w:r>
              <w:t>比例</w:t>
            </w:r>
          </w:p>
        </w:tc>
      </w:tr>
      <w:tr w:rsidR="00900429" w14:paraId="43352277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2C690A94" w14:textId="77777777" w:rsidR="00900429" w:rsidRDefault="00482E42">
            <w:r>
              <w:t>A</w:t>
            </w:r>
            <w:r>
              <w:t>．没有直面老师，互动效果差，较难及时沟通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C78A5C" w14:textId="77777777" w:rsidR="00900429" w:rsidRDefault="00482E42">
            <w:pPr>
              <w:jc w:val="center"/>
            </w:pPr>
            <w:r>
              <w:t>4230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13DDEB" w14:textId="77777777" w:rsidR="00900429" w:rsidRDefault="00C5062B">
            <w:r>
              <w:pict w14:anchorId="7B22AA7B">
                <v:shape id="_x0000_i1091" type="#_x0000_t75" style="width:54.3pt;height:9.15pt">
                  <v:imagedata r:id="rId66" o:title=""/>
                </v:shape>
              </w:pict>
            </w:r>
            <w:r>
              <w:pict w14:anchorId="7BF33C0C">
                <v:shape id="_x0000_i1092" type="#_x0000_t75" style="width:52.45pt;height:9.15pt">
                  <v:imagedata r:id="rId67" o:title=""/>
                </v:shape>
              </w:pict>
            </w:r>
            <w:r w:rsidR="00482E42">
              <w:t>50.93%</w:t>
            </w:r>
          </w:p>
        </w:tc>
      </w:tr>
      <w:tr w:rsidR="00900429" w14:paraId="247CC441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6877FB81" w14:textId="77777777" w:rsidR="00900429" w:rsidRDefault="00482E42">
            <w:r>
              <w:t>B</w:t>
            </w:r>
            <w:r>
              <w:t>．长时间盯着电子屏幕易疲劳走神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5DF8809E" w14:textId="77777777" w:rsidR="00900429" w:rsidRDefault="00482E42">
            <w:pPr>
              <w:jc w:val="center"/>
            </w:pPr>
            <w:r>
              <w:t>5270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216B17CC" w14:textId="77777777" w:rsidR="00900429" w:rsidRDefault="00C5062B">
            <w:r>
              <w:pict w14:anchorId="3D5392DE">
                <v:shape id="_x0000_i1093" type="#_x0000_t75" style="width:67.1pt;height:9.15pt">
                  <v:imagedata r:id="rId68" o:title=""/>
                </v:shape>
              </w:pict>
            </w:r>
            <w:r>
              <w:pict w14:anchorId="4A3627E3">
                <v:shape id="_x0000_i1094" type="#_x0000_t75" style="width:39.05pt;height:9.15pt">
                  <v:imagedata r:id="rId69" o:title=""/>
                </v:shape>
              </w:pict>
            </w:r>
            <w:r w:rsidR="005D78FF">
              <w:t>63.46%</w:t>
            </w:r>
          </w:p>
        </w:tc>
      </w:tr>
      <w:tr w:rsidR="00900429" w14:paraId="4F8036CD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6181AE9A" w14:textId="77777777" w:rsidR="00900429" w:rsidRDefault="00482E42">
            <w:r>
              <w:t>C</w:t>
            </w:r>
            <w:r>
              <w:t>．没人监督，自控能力差，学习效率低下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14449A" w14:textId="77777777" w:rsidR="00900429" w:rsidRDefault="00482E42">
            <w:pPr>
              <w:jc w:val="center"/>
            </w:pPr>
            <w:r>
              <w:t>3737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98AF0B" w14:textId="77777777" w:rsidR="00900429" w:rsidRDefault="00C5062B">
            <w:r>
              <w:pict w14:anchorId="1AA5161F">
                <v:shape id="_x0000_i1095" type="#_x0000_t75" style="width:47pt;height:9.15pt">
                  <v:imagedata r:id="rId70" o:title=""/>
                </v:shape>
              </w:pict>
            </w:r>
            <w:r>
              <w:pict w14:anchorId="4A4E50E5">
                <v:shape id="_x0000_i1096" type="#_x0000_t75" style="width:59.2pt;height:9.15pt">
                  <v:imagedata r:id="rId71" o:title=""/>
                </v:shape>
              </w:pict>
            </w:r>
            <w:r w:rsidR="005D78FF">
              <w:t>45%</w:t>
            </w:r>
          </w:p>
        </w:tc>
      </w:tr>
      <w:tr w:rsidR="00900429" w14:paraId="5617EABA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04C32F6B" w14:textId="77777777" w:rsidR="00900429" w:rsidRDefault="00482E42">
            <w:r>
              <w:t>D</w:t>
            </w:r>
            <w:r>
              <w:t>．需要使用同时多个平台，操作不便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4EFEC049" w14:textId="77777777" w:rsidR="00900429" w:rsidRDefault="00482E42">
            <w:pPr>
              <w:jc w:val="center"/>
            </w:pPr>
            <w:r>
              <w:t>2567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1E239500" w14:textId="77777777" w:rsidR="00900429" w:rsidRDefault="00C5062B">
            <w:r>
              <w:pict w14:anchorId="39822C6C">
                <v:shape id="_x0000_i1097" type="#_x0000_t75" style="width:31.75pt;height:9.15pt">
                  <v:imagedata r:id="rId72" o:title=""/>
                </v:shape>
              </w:pict>
            </w:r>
            <w:r>
              <w:pict w14:anchorId="51EEECCC">
                <v:shape id="_x0000_i1098" type="#_x0000_t75" style="width:73.85pt;height:9.15pt">
                  <v:imagedata r:id="rId73" o:title=""/>
                </v:shape>
              </w:pict>
            </w:r>
            <w:r w:rsidR="005D78FF">
              <w:t>30.91%</w:t>
            </w:r>
          </w:p>
        </w:tc>
      </w:tr>
      <w:tr w:rsidR="00900429" w14:paraId="6D2578A1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6E94D794" w14:textId="77777777" w:rsidR="00900429" w:rsidRDefault="00482E42">
            <w:r>
              <w:t xml:space="preserve">E.   </w:t>
            </w:r>
            <w:r>
              <w:t>学习环境不理想，难以集中精神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F1F4C30" w14:textId="77777777" w:rsidR="00900429" w:rsidRDefault="00482E42">
            <w:pPr>
              <w:jc w:val="center"/>
            </w:pPr>
            <w:r>
              <w:t>2540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BABE5B" w14:textId="77777777" w:rsidR="00900429" w:rsidRDefault="00C5062B">
            <w:r>
              <w:pict w14:anchorId="55FF257A">
                <v:shape id="_x0000_i1099" type="#_x0000_t75" style="width:31.75pt;height:9.15pt">
                  <v:imagedata r:id="rId72" o:title=""/>
                </v:shape>
              </w:pict>
            </w:r>
            <w:r>
              <w:pict w14:anchorId="384D8B38">
                <v:shape id="_x0000_i1100" type="#_x0000_t75" style="width:73.85pt;height:9.15pt">
                  <v:imagedata r:id="rId73" o:title=""/>
                </v:shape>
              </w:pict>
            </w:r>
            <w:r w:rsidR="005D78FF">
              <w:t>30.58%</w:t>
            </w:r>
          </w:p>
        </w:tc>
      </w:tr>
      <w:tr w:rsidR="00900429" w14:paraId="1591DED0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5191B4F2" w14:textId="77777777" w:rsidR="00900429" w:rsidRDefault="00482E42">
            <w:r>
              <w:t xml:space="preserve">F.    </w:t>
            </w:r>
            <w:r>
              <w:t>网络不稳定，学习频频中断不延续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5DD77683" w14:textId="77777777" w:rsidR="00900429" w:rsidRDefault="00482E42">
            <w:pPr>
              <w:jc w:val="center"/>
            </w:pPr>
            <w:r>
              <w:t>5334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2DEA6E2F" w14:textId="77777777" w:rsidR="00900429" w:rsidRDefault="00C5062B">
            <w:r>
              <w:pict w14:anchorId="11E2AB47">
                <v:shape id="_x0000_i1101" type="#_x0000_t75" style="width:68.35pt;height:9.15pt">
                  <v:imagedata r:id="rId74" o:title=""/>
                </v:shape>
              </w:pict>
            </w:r>
            <w:r>
              <w:pict w14:anchorId="3FD184A8">
                <v:shape id="_x0000_i1102" type="#_x0000_t75" style="width:38.45pt;height:9.15pt">
                  <v:imagedata r:id="rId75" o:title=""/>
                </v:shape>
              </w:pict>
            </w:r>
            <w:r w:rsidR="005D78FF">
              <w:t>64.23%</w:t>
            </w:r>
          </w:p>
        </w:tc>
      </w:tr>
      <w:tr w:rsidR="00900429" w14:paraId="0667ECEE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181D8DF5" w14:textId="77777777" w:rsidR="00900429" w:rsidRDefault="00482E42">
            <w:r>
              <w:t>G</w:t>
            </w:r>
            <w:r>
              <w:t>．其他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0DBB2EA" w14:textId="77777777" w:rsidR="00900429" w:rsidRDefault="00482E42">
            <w:pPr>
              <w:jc w:val="center"/>
            </w:pPr>
            <w:r>
              <w:t>389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6B9CB7" w14:textId="77777777" w:rsidR="00900429" w:rsidRDefault="00C5062B">
            <w:r>
              <w:pict w14:anchorId="63DAEDE8">
                <v:shape id="_x0000_i1103" type="#_x0000_t75" style="width:4.9pt;height:9.15pt">
                  <v:imagedata r:id="rId20" o:title=""/>
                </v:shape>
              </w:pict>
            </w:r>
            <w:r>
              <w:pict w14:anchorId="60E5C50E">
                <v:shape id="_x0000_i1104" type="#_x0000_t75" style="width:101.9pt;height:9.15pt">
                  <v:imagedata r:id="rId21" o:title=""/>
                </v:shape>
              </w:pict>
            </w:r>
            <w:r w:rsidR="005D78FF">
              <w:t>4.68%</w:t>
            </w:r>
          </w:p>
        </w:tc>
      </w:tr>
      <w:tr w:rsidR="00900429" w14:paraId="73B38F13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5BF90EC5" w14:textId="77777777" w:rsidR="00900429" w:rsidRDefault="00482E4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7CB89120" w14:textId="77777777" w:rsidR="00900429" w:rsidRDefault="00482E42">
            <w:pPr>
              <w:jc w:val="center"/>
            </w:pPr>
            <w:r>
              <w:t>8305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4FA4789A" w14:textId="77777777" w:rsidR="00900429" w:rsidRDefault="00900429"/>
        </w:tc>
      </w:tr>
    </w:tbl>
    <w:p w14:paraId="4A84B1A8" w14:textId="1687625F" w:rsidR="00900429" w:rsidRPr="002E63AD" w:rsidRDefault="005D78FF">
      <w:pPr>
        <w:rPr>
          <w:b/>
          <w:bCs/>
          <w:color w:val="C00000"/>
        </w:rPr>
      </w:pPr>
      <w:r w:rsidRPr="002E63AD">
        <w:rPr>
          <w:rFonts w:hint="eastAsia"/>
          <w:b/>
          <w:bCs/>
          <w:color w:val="C00000"/>
        </w:rPr>
        <w:t>#</w:t>
      </w:r>
      <w:r w:rsidRPr="002E63AD">
        <w:rPr>
          <w:rFonts w:hint="eastAsia"/>
          <w:b/>
          <w:bCs/>
          <w:color w:val="C00000"/>
        </w:rPr>
        <w:t>其他答案前三名：网络、流量</w:t>
      </w:r>
      <w:r w:rsidR="002E63AD" w:rsidRPr="002E63AD">
        <w:rPr>
          <w:rFonts w:hint="eastAsia"/>
          <w:b/>
          <w:bCs/>
          <w:color w:val="C00000"/>
        </w:rPr>
        <w:t>、老师忽略学生</w:t>
      </w:r>
    </w:p>
    <w:p w14:paraId="7EE47A34" w14:textId="77777777" w:rsidR="005D78FF" w:rsidRDefault="005D78FF"/>
    <w:p w14:paraId="5FA04748" w14:textId="77777777" w:rsidR="00900429" w:rsidRDefault="00900429"/>
    <w:p w14:paraId="22DB796A" w14:textId="77777777" w:rsidR="00900429" w:rsidRDefault="00482E42">
      <w:r>
        <w:rPr>
          <w:color w:val="000000"/>
        </w:rPr>
        <w:t>第</w:t>
      </w:r>
      <w:r>
        <w:rPr>
          <w:color w:val="000000"/>
        </w:rPr>
        <w:t>11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认为以下那些选项有助于提高你的线上学习效果？</w:t>
      </w:r>
      <w:r>
        <w:rPr>
          <w:color w:val="000000"/>
        </w:rPr>
        <w:t>[</w:t>
      </w:r>
      <w:r>
        <w:rPr>
          <w:color w:val="000000"/>
        </w:rPr>
        <w:t>多选</w:t>
      </w:r>
      <w:r>
        <w:rPr>
          <w:color w:val="000000"/>
        </w:rPr>
        <w:t xml:space="preserve">]      </w:t>
      </w:r>
      <w:r>
        <w:rPr>
          <w:color w:val="0066FF"/>
        </w:rPr>
        <w:t>[</w:t>
      </w:r>
      <w:r>
        <w:rPr>
          <w:color w:val="0066FF"/>
        </w:rPr>
        <w:t>多选题</w:t>
      </w:r>
      <w:r>
        <w:rPr>
          <w:color w:val="0066FF"/>
        </w:rPr>
        <w:t>]</w:t>
      </w:r>
    </w:p>
    <w:p w14:paraId="58CD8C55" w14:textId="77777777" w:rsidR="00900429" w:rsidRDefault="00900429">
      <w:pPr>
        <w:rPr>
          <w:color w:val="0066FF"/>
        </w:rPr>
      </w:pP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4718"/>
        <w:gridCol w:w="696"/>
        <w:gridCol w:w="3108"/>
      </w:tblGrid>
      <w:tr w:rsidR="00900429" w14:paraId="47DD4F13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608D74E4" w14:textId="77777777" w:rsidR="00900429" w:rsidRDefault="00482E4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2DCA2AC4" w14:textId="77777777" w:rsidR="00900429" w:rsidRDefault="00482E4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3FD7762C" w14:textId="77777777" w:rsidR="00900429" w:rsidRDefault="00482E42">
            <w:r>
              <w:t>比例</w:t>
            </w:r>
          </w:p>
        </w:tc>
      </w:tr>
      <w:tr w:rsidR="00900429" w14:paraId="40B7F545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102F649F" w14:textId="77777777" w:rsidR="00900429" w:rsidRDefault="00482E42">
            <w:r>
              <w:t>A</w:t>
            </w:r>
            <w:r>
              <w:t>．加强学习监督，提高学习专注度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33DDA4" w14:textId="77777777" w:rsidR="00900429" w:rsidRDefault="00482E42">
            <w:pPr>
              <w:jc w:val="center"/>
            </w:pPr>
            <w:r>
              <w:t>4917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1CA80B2" w14:textId="77777777" w:rsidR="00900429" w:rsidRDefault="00C5062B">
            <w:r>
              <w:pict w14:anchorId="69C599E0">
                <v:shape id="_x0000_i1105" type="#_x0000_t75" style="width:62.85pt;height:9.15pt">
                  <v:imagedata r:id="rId76" o:title=""/>
                </v:shape>
              </w:pict>
            </w:r>
            <w:r>
              <w:pict w14:anchorId="5CAD26E0">
                <v:shape id="_x0000_i1106" type="#_x0000_t75" style="width:43.95pt;height:9.15pt">
                  <v:imagedata r:id="rId77" o:title=""/>
                </v:shape>
              </w:pict>
            </w:r>
            <w:r w:rsidR="00482E42">
              <w:t>59.21%</w:t>
            </w:r>
          </w:p>
        </w:tc>
      </w:tr>
      <w:tr w:rsidR="00900429" w14:paraId="3550E604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6C493247" w14:textId="77777777" w:rsidR="00900429" w:rsidRDefault="00482E42">
            <w:r>
              <w:t>B</w:t>
            </w:r>
            <w:r>
              <w:t>．提高教师线上教学水平，提高线上课堂质量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4F1AC24E" w14:textId="77777777" w:rsidR="00900429" w:rsidRDefault="00482E42">
            <w:pPr>
              <w:jc w:val="center"/>
            </w:pPr>
            <w:r>
              <w:t>3626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509D158F" w14:textId="77777777" w:rsidR="00900429" w:rsidRDefault="00C5062B">
            <w:r>
              <w:pict w14:anchorId="79B94CEB">
                <v:shape id="_x0000_i1107" type="#_x0000_t75" style="width:45.75pt;height:9.15pt">
                  <v:imagedata r:id="rId26" o:title=""/>
                </v:shape>
              </w:pict>
            </w:r>
            <w:r>
              <w:pict w14:anchorId="54C8C2A3">
                <v:shape id="_x0000_i1108" type="#_x0000_t75" style="width:61pt;height:9.15pt">
                  <v:imagedata r:id="rId27" o:title=""/>
                </v:shape>
              </w:pict>
            </w:r>
            <w:r w:rsidR="005D78FF">
              <w:t>43.66%</w:t>
            </w:r>
          </w:p>
        </w:tc>
      </w:tr>
      <w:tr w:rsidR="00900429" w14:paraId="2E0C80F6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7B9503D6" w14:textId="77777777" w:rsidR="00900429" w:rsidRDefault="00482E42">
            <w:r>
              <w:t>C</w:t>
            </w:r>
            <w:r>
              <w:t>．完善网络设施，改善学习环境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EC12786" w14:textId="77777777" w:rsidR="00900429" w:rsidRDefault="00482E42">
            <w:pPr>
              <w:jc w:val="center"/>
            </w:pPr>
            <w:r>
              <w:t>6330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316000A" w14:textId="77777777" w:rsidR="00900429" w:rsidRDefault="00C5062B">
            <w:r>
              <w:pict w14:anchorId="34DFDD61">
                <v:shape id="_x0000_i1109" type="#_x0000_t75" style="width:81.15pt;height:9.15pt">
                  <v:imagedata r:id="rId78" o:title=""/>
                </v:shape>
              </w:pict>
            </w:r>
            <w:r>
              <w:pict w14:anchorId="0B3C96E0">
                <v:shape id="_x0000_i1110" type="#_x0000_t75" style="width:25pt;height:9.15pt">
                  <v:imagedata r:id="rId79" o:title=""/>
                </v:shape>
              </w:pict>
            </w:r>
            <w:r w:rsidR="00482E42">
              <w:t>76.22%</w:t>
            </w:r>
          </w:p>
        </w:tc>
      </w:tr>
      <w:tr w:rsidR="00900429" w14:paraId="1FBD055A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30BC24A0" w14:textId="77777777" w:rsidR="00900429" w:rsidRDefault="00482E42">
            <w:r>
              <w:t>D</w:t>
            </w:r>
            <w:r>
              <w:t>．优化学习平台设计，使操作便捷。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3CD5DE00" w14:textId="77777777" w:rsidR="00900429" w:rsidRDefault="00482E42">
            <w:pPr>
              <w:jc w:val="center"/>
            </w:pPr>
            <w:r>
              <w:t>4375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73B2719A" w14:textId="77777777" w:rsidR="00900429" w:rsidRDefault="00C5062B">
            <w:r>
              <w:pict w14:anchorId="2E74D18A">
                <v:shape id="_x0000_i1111" type="#_x0000_t75" style="width:56.15pt;height:9.15pt">
                  <v:imagedata r:id="rId56" o:title=""/>
                </v:shape>
              </w:pict>
            </w:r>
            <w:r>
              <w:pict w14:anchorId="52975D85">
                <v:shape id="_x0000_i1112" type="#_x0000_t75" style="width:51.25pt;height:9.15pt">
                  <v:imagedata r:id="rId57" o:title=""/>
                </v:shape>
              </w:pict>
            </w:r>
            <w:r w:rsidR="005D78FF">
              <w:t>52.68%</w:t>
            </w:r>
          </w:p>
        </w:tc>
      </w:tr>
      <w:tr w:rsidR="00900429" w14:paraId="4EBA8AD3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31831075" w14:textId="77777777" w:rsidR="00900429" w:rsidRDefault="00482E42">
            <w:r>
              <w:lastRenderedPageBreak/>
              <w:t>E</w:t>
            </w:r>
            <w:r>
              <w:t>．其他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1B2C47" w14:textId="77777777" w:rsidR="00900429" w:rsidRDefault="00482E42">
            <w:pPr>
              <w:jc w:val="center"/>
            </w:pPr>
            <w:r>
              <w:t>221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7E561F" w14:textId="77777777" w:rsidR="00900429" w:rsidRDefault="00C5062B">
            <w:r>
              <w:pict w14:anchorId="13EB8E9C">
                <v:shape id="_x0000_i1113" type="#_x0000_t75" style="width:1.85pt;height:9.15pt">
                  <v:imagedata r:id="rId80" o:title=""/>
                </v:shape>
              </w:pict>
            </w:r>
            <w:r>
              <w:pict w14:anchorId="4ECAC199">
                <v:shape id="_x0000_i1114" type="#_x0000_t75" style="width:103.75pt;height:9.15pt">
                  <v:imagedata r:id="rId81" o:title=""/>
                </v:shape>
              </w:pict>
            </w:r>
            <w:r w:rsidR="005D78FF">
              <w:t>2.66%</w:t>
            </w:r>
          </w:p>
        </w:tc>
      </w:tr>
      <w:tr w:rsidR="00900429" w14:paraId="4989A654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656C96E5" w14:textId="77777777" w:rsidR="00900429" w:rsidRDefault="00482E4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11E5ABA8" w14:textId="77777777" w:rsidR="00900429" w:rsidRDefault="00482E42">
            <w:pPr>
              <w:jc w:val="center"/>
            </w:pPr>
            <w:r>
              <w:t>8305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32F7050E" w14:textId="77777777" w:rsidR="00900429" w:rsidRDefault="00900429"/>
        </w:tc>
      </w:tr>
    </w:tbl>
    <w:p w14:paraId="40BEBFDA" w14:textId="0E88B5D5" w:rsidR="00900429" w:rsidRPr="002E63AD" w:rsidRDefault="002E63AD">
      <w:pPr>
        <w:rPr>
          <w:b/>
          <w:bCs/>
          <w:color w:val="C00000"/>
        </w:rPr>
      </w:pPr>
      <w:r w:rsidRPr="002E63AD">
        <w:rPr>
          <w:rFonts w:hint="eastAsia"/>
          <w:b/>
          <w:bCs/>
          <w:color w:val="C00000"/>
        </w:rPr>
        <w:t>#</w:t>
      </w:r>
      <w:r w:rsidRPr="002E63AD">
        <w:rPr>
          <w:rFonts w:hint="eastAsia"/>
          <w:b/>
          <w:bCs/>
          <w:color w:val="C00000"/>
        </w:rPr>
        <w:t>其他答案前三名：回归线下、靠自觉、改善网络</w:t>
      </w:r>
    </w:p>
    <w:p w14:paraId="349A3D68" w14:textId="77777777" w:rsidR="002E63AD" w:rsidRDefault="002E63AD"/>
    <w:p w14:paraId="70D2F824" w14:textId="77777777" w:rsidR="00900429" w:rsidRDefault="00900429"/>
    <w:p w14:paraId="68867722" w14:textId="77777777" w:rsidR="00900429" w:rsidRDefault="00482E42">
      <w:pPr>
        <w:spacing w:line="300" w:lineRule="atLeast"/>
      </w:pPr>
      <w:r>
        <w:rPr>
          <w:color w:val="444444"/>
          <w:sz w:val="21"/>
          <w:szCs w:val="21"/>
        </w:rPr>
        <w:t>以下题目的选项表示</w:t>
      </w:r>
      <w:r>
        <w:rPr>
          <w:color w:val="444444"/>
          <w:sz w:val="21"/>
          <w:szCs w:val="21"/>
        </w:rPr>
        <w:t>  " </w:t>
      </w:r>
      <w:r>
        <w:rPr>
          <w:color w:val="444444"/>
          <w:sz w:val="21"/>
          <w:szCs w:val="21"/>
        </w:rPr>
        <w:t>很不赞同</w:t>
      </w:r>
      <w:r>
        <w:rPr>
          <w:color w:val="444444"/>
          <w:sz w:val="21"/>
          <w:szCs w:val="21"/>
        </w:rPr>
        <w:t xml:space="preserve"> </w:t>
      </w:r>
      <w:proofErr w:type="gramStart"/>
      <w:r>
        <w:rPr>
          <w:color w:val="444444"/>
          <w:sz w:val="21"/>
          <w:szCs w:val="21"/>
        </w:rPr>
        <w:t>”</w:t>
      </w:r>
      <w:proofErr w:type="gramEnd"/>
      <w:r>
        <w:rPr>
          <w:color w:val="444444"/>
          <w:sz w:val="21"/>
          <w:szCs w:val="21"/>
        </w:rPr>
        <w:t>为</w:t>
      </w:r>
      <w:r>
        <w:rPr>
          <w:color w:val="444444"/>
          <w:sz w:val="21"/>
          <w:szCs w:val="21"/>
        </w:rPr>
        <w:t xml:space="preserve">1 </w:t>
      </w:r>
      <w:r>
        <w:rPr>
          <w:color w:val="444444"/>
          <w:sz w:val="21"/>
          <w:szCs w:val="21"/>
        </w:rPr>
        <w:t>分，</w:t>
      </w:r>
      <w:r>
        <w:rPr>
          <w:color w:val="444444"/>
          <w:sz w:val="21"/>
          <w:szCs w:val="21"/>
        </w:rPr>
        <w:t xml:space="preserve"> " </w:t>
      </w:r>
      <w:r>
        <w:rPr>
          <w:color w:val="444444"/>
          <w:sz w:val="21"/>
          <w:szCs w:val="21"/>
        </w:rPr>
        <w:t>不赞同</w:t>
      </w:r>
      <w:r>
        <w:rPr>
          <w:color w:val="444444"/>
          <w:sz w:val="21"/>
          <w:szCs w:val="21"/>
        </w:rPr>
        <w:t xml:space="preserve"> " </w:t>
      </w:r>
      <w:r>
        <w:rPr>
          <w:color w:val="444444"/>
          <w:sz w:val="21"/>
          <w:szCs w:val="21"/>
        </w:rPr>
        <w:t>为</w:t>
      </w:r>
      <w:r>
        <w:rPr>
          <w:color w:val="444444"/>
          <w:sz w:val="21"/>
          <w:szCs w:val="21"/>
        </w:rPr>
        <w:t xml:space="preserve">2 </w:t>
      </w:r>
      <w:r>
        <w:rPr>
          <w:color w:val="444444"/>
          <w:sz w:val="21"/>
          <w:szCs w:val="21"/>
        </w:rPr>
        <w:t>分，</w:t>
      </w:r>
      <w:r>
        <w:rPr>
          <w:color w:val="444444"/>
          <w:sz w:val="21"/>
          <w:szCs w:val="21"/>
        </w:rPr>
        <w:t xml:space="preserve"> “ </w:t>
      </w:r>
      <w:r>
        <w:rPr>
          <w:color w:val="444444"/>
          <w:sz w:val="21"/>
          <w:szCs w:val="21"/>
        </w:rPr>
        <w:t>一般</w:t>
      </w:r>
      <w:r>
        <w:rPr>
          <w:color w:val="444444"/>
          <w:sz w:val="21"/>
          <w:szCs w:val="21"/>
        </w:rPr>
        <w:t xml:space="preserve">" </w:t>
      </w:r>
      <w:r>
        <w:rPr>
          <w:color w:val="444444"/>
          <w:sz w:val="21"/>
          <w:szCs w:val="21"/>
        </w:rPr>
        <w:t>为</w:t>
      </w:r>
      <w:r>
        <w:rPr>
          <w:color w:val="444444"/>
          <w:sz w:val="21"/>
          <w:szCs w:val="21"/>
        </w:rPr>
        <w:t xml:space="preserve">3 </w:t>
      </w:r>
      <w:r>
        <w:rPr>
          <w:color w:val="444444"/>
          <w:sz w:val="21"/>
          <w:szCs w:val="21"/>
        </w:rPr>
        <w:t>分，</w:t>
      </w:r>
      <w:r>
        <w:rPr>
          <w:color w:val="444444"/>
          <w:sz w:val="21"/>
          <w:szCs w:val="21"/>
        </w:rPr>
        <w:t xml:space="preserve"> " </w:t>
      </w:r>
      <w:r>
        <w:rPr>
          <w:color w:val="444444"/>
          <w:sz w:val="21"/>
          <w:szCs w:val="21"/>
        </w:rPr>
        <w:t>比较赞同</w:t>
      </w:r>
      <w:r>
        <w:rPr>
          <w:color w:val="444444"/>
          <w:sz w:val="21"/>
          <w:szCs w:val="21"/>
        </w:rPr>
        <w:t xml:space="preserve">" </w:t>
      </w:r>
      <w:r>
        <w:rPr>
          <w:color w:val="444444"/>
          <w:sz w:val="21"/>
          <w:szCs w:val="21"/>
        </w:rPr>
        <w:t>为</w:t>
      </w:r>
      <w:r>
        <w:rPr>
          <w:color w:val="444444"/>
          <w:sz w:val="21"/>
          <w:szCs w:val="21"/>
        </w:rPr>
        <w:t xml:space="preserve">4 </w:t>
      </w:r>
      <w:r>
        <w:rPr>
          <w:color w:val="444444"/>
          <w:sz w:val="21"/>
          <w:szCs w:val="21"/>
        </w:rPr>
        <w:t>分，</w:t>
      </w:r>
      <w:r>
        <w:rPr>
          <w:color w:val="444444"/>
          <w:sz w:val="21"/>
          <w:szCs w:val="21"/>
        </w:rPr>
        <w:t xml:space="preserve"> " </w:t>
      </w:r>
      <w:r>
        <w:rPr>
          <w:color w:val="444444"/>
          <w:sz w:val="21"/>
          <w:szCs w:val="21"/>
        </w:rPr>
        <w:t>非常赞同</w:t>
      </w:r>
      <w:r>
        <w:rPr>
          <w:color w:val="444444"/>
          <w:sz w:val="21"/>
          <w:szCs w:val="21"/>
        </w:rPr>
        <w:t xml:space="preserve">" </w:t>
      </w:r>
      <w:r>
        <w:rPr>
          <w:color w:val="444444"/>
          <w:sz w:val="21"/>
          <w:szCs w:val="21"/>
        </w:rPr>
        <w:t>为</w:t>
      </w:r>
      <w:r>
        <w:rPr>
          <w:color w:val="444444"/>
          <w:sz w:val="21"/>
          <w:szCs w:val="21"/>
        </w:rPr>
        <w:t xml:space="preserve">5 </w:t>
      </w:r>
      <w:r>
        <w:rPr>
          <w:color w:val="444444"/>
          <w:sz w:val="21"/>
          <w:szCs w:val="21"/>
        </w:rPr>
        <w:t>分。您根据自己的实际情况作</w:t>
      </w:r>
      <w:proofErr w:type="gramStart"/>
      <w:r>
        <w:rPr>
          <w:color w:val="444444"/>
          <w:sz w:val="21"/>
          <w:szCs w:val="21"/>
        </w:rPr>
        <w:t>笞</w:t>
      </w:r>
      <w:proofErr w:type="gramEnd"/>
      <w:r>
        <w:rPr>
          <w:color w:val="444444"/>
          <w:sz w:val="21"/>
          <w:szCs w:val="21"/>
        </w:rPr>
        <w:t>，</w:t>
      </w:r>
      <w:r>
        <w:rPr>
          <w:color w:val="444444"/>
          <w:sz w:val="21"/>
          <w:szCs w:val="21"/>
        </w:rPr>
        <w:t> </w:t>
      </w:r>
      <w:r>
        <w:rPr>
          <w:color w:val="444444"/>
          <w:sz w:val="21"/>
          <w:szCs w:val="21"/>
        </w:rPr>
        <w:t>非常感谢！</w:t>
      </w:r>
    </w:p>
    <w:p w14:paraId="09954F83" w14:textId="77777777" w:rsidR="00900429" w:rsidRDefault="00900429"/>
    <w:p w14:paraId="4018073E" w14:textId="77777777" w:rsidR="00900429" w:rsidRDefault="00900429"/>
    <w:p w14:paraId="74DAA744" w14:textId="77777777" w:rsidR="00900429" w:rsidRDefault="00482E42">
      <w:r>
        <w:rPr>
          <w:color w:val="000000"/>
        </w:rPr>
        <w:t>第</w:t>
      </w:r>
      <w:r>
        <w:rPr>
          <w:color w:val="000000"/>
        </w:rPr>
        <w:t>12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疫情期间，相较于正常时期，您会经常感到恐慌、郁闷、焦虑。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量表题</w:t>
      </w:r>
      <w:r>
        <w:rPr>
          <w:color w:val="0066FF"/>
        </w:rPr>
        <w:t>]</w:t>
      </w:r>
    </w:p>
    <w:p w14:paraId="034FE26E" w14:textId="77777777" w:rsidR="00900429" w:rsidRDefault="00482E42">
      <w:pPr>
        <w:rPr>
          <w:color w:val="0066FF"/>
        </w:rPr>
      </w:pPr>
      <w:r>
        <w:rPr>
          <w:b/>
        </w:rPr>
        <w:t>本题平均分：</w:t>
      </w:r>
      <w:r>
        <w:rPr>
          <w:b/>
        </w:rPr>
        <w:t>2.69</w:t>
      </w: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074"/>
        <w:gridCol w:w="1002"/>
        <w:gridCol w:w="4446"/>
      </w:tblGrid>
      <w:tr w:rsidR="00900429" w14:paraId="71B578E8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2AAE39DA" w14:textId="77777777" w:rsidR="00900429" w:rsidRDefault="00482E4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78EE3A42" w14:textId="77777777" w:rsidR="00900429" w:rsidRDefault="00482E4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663DF38E" w14:textId="77777777" w:rsidR="00900429" w:rsidRDefault="00482E42">
            <w:r>
              <w:t>比例</w:t>
            </w:r>
          </w:p>
        </w:tc>
      </w:tr>
      <w:tr w:rsidR="00900429" w14:paraId="7D5853A5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59EC52D1" w14:textId="77777777" w:rsidR="00900429" w:rsidRDefault="00482E42">
            <w:r>
              <w:t>非常赞同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A32038D" w14:textId="77777777" w:rsidR="00900429" w:rsidRDefault="00482E42">
            <w:pPr>
              <w:jc w:val="center"/>
            </w:pPr>
            <w:r>
              <w:t>773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BF1A14" w14:textId="77777777" w:rsidR="00900429" w:rsidRDefault="00C5062B">
            <w:r>
              <w:pict w14:anchorId="5371FCFF">
                <v:shape id="_x0000_i1115" type="#_x0000_t75" style="width:10.35pt;height:9.15pt">
                  <v:imagedata r:id="rId32" o:title=""/>
                </v:shape>
              </w:pict>
            </w:r>
            <w:r>
              <w:pict w14:anchorId="5703AA7C">
                <v:shape id="_x0000_i1116" type="#_x0000_t75" style="width:97pt;height:9.15pt">
                  <v:imagedata r:id="rId33" o:title=""/>
                </v:shape>
              </w:pict>
            </w:r>
            <w:r w:rsidR="005D78FF">
              <w:t>9.31%</w:t>
            </w:r>
          </w:p>
        </w:tc>
      </w:tr>
      <w:tr w:rsidR="00900429" w14:paraId="682164CE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408DCDBD" w14:textId="77777777" w:rsidR="00900429" w:rsidRDefault="00482E42">
            <w:r>
              <w:t>比较赞同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1B1A9B9C" w14:textId="77777777" w:rsidR="00900429" w:rsidRDefault="00482E42">
            <w:pPr>
              <w:jc w:val="center"/>
            </w:pPr>
            <w:r>
              <w:t>993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66D0823E" w14:textId="77777777" w:rsidR="00900429" w:rsidRDefault="00C5062B">
            <w:r>
              <w:pict w14:anchorId="42B04DCF">
                <v:shape id="_x0000_i1117" type="#_x0000_t75" style="width:12.2pt;height:9.15pt">
                  <v:imagedata r:id="rId82" o:title=""/>
                </v:shape>
              </w:pict>
            </w:r>
            <w:r>
              <w:pict w14:anchorId="00A5D439">
                <v:shape id="_x0000_i1118" type="#_x0000_t75" style="width:94.6pt;height:9.15pt">
                  <v:imagedata r:id="rId83" o:title=""/>
                </v:shape>
              </w:pict>
            </w:r>
            <w:r w:rsidR="00482E42">
              <w:t>11.96%</w:t>
            </w:r>
          </w:p>
        </w:tc>
      </w:tr>
      <w:tr w:rsidR="00900429" w14:paraId="7CB21D81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64251C55" w14:textId="77777777" w:rsidR="00900429" w:rsidRDefault="00482E42">
            <w:r>
              <w:t>一般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EBCDF7D" w14:textId="77777777" w:rsidR="00900429" w:rsidRDefault="00482E42">
            <w:pPr>
              <w:jc w:val="center"/>
            </w:pPr>
            <w:r>
              <w:t>3233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D6ACDB" w14:textId="77777777" w:rsidR="00900429" w:rsidRDefault="00C5062B">
            <w:r>
              <w:pict w14:anchorId="74CB2FE6">
                <v:shape id="_x0000_i1119" type="#_x0000_t75" style="width:40.9pt;height:9.15pt">
                  <v:imagedata r:id="rId4" o:title=""/>
                </v:shape>
              </w:pict>
            </w:r>
            <w:r>
              <w:pict w14:anchorId="31F9764E">
                <v:shape id="_x0000_i1120" type="#_x0000_t75" style="width:65.3pt;height:9.15pt">
                  <v:imagedata r:id="rId5" o:title=""/>
                </v:shape>
              </w:pict>
            </w:r>
            <w:r w:rsidR="005D78FF">
              <w:t>38.93%</w:t>
            </w:r>
          </w:p>
        </w:tc>
      </w:tr>
      <w:tr w:rsidR="00900429" w14:paraId="3CFE4A0C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5822D6CC" w14:textId="77777777" w:rsidR="00900429" w:rsidRDefault="00482E42">
            <w:r>
              <w:t>不太赞同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4B97308B" w14:textId="77777777" w:rsidR="00900429" w:rsidRDefault="00482E42">
            <w:pPr>
              <w:jc w:val="center"/>
            </w:pPr>
            <w:r>
              <w:t>1500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022E1593" w14:textId="77777777" w:rsidR="00900429" w:rsidRDefault="00C5062B">
            <w:r>
              <w:pict w14:anchorId="4A3C54FE">
                <v:shape id="_x0000_i1121" type="#_x0000_t75" style="width:18.9pt;height:9.15pt">
                  <v:imagedata r:id="rId24" o:title=""/>
                </v:shape>
              </w:pict>
            </w:r>
            <w:r>
              <w:pict w14:anchorId="07957921">
                <v:shape id="_x0000_i1122" type="#_x0000_t75" style="width:87.85pt;height:9.15pt">
                  <v:imagedata r:id="rId25" o:title=""/>
                </v:shape>
              </w:pict>
            </w:r>
            <w:r w:rsidR="005D78FF">
              <w:t>18.06%</w:t>
            </w:r>
          </w:p>
        </w:tc>
      </w:tr>
      <w:tr w:rsidR="00900429" w14:paraId="5C7DB201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026B7732" w14:textId="77777777" w:rsidR="00900429" w:rsidRDefault="00482E42">
            <w:r>
              <w:t>很不赞同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C8728E" w14:textId="77777777" w:rsidR="00900429" w:rsidRDefault="00482E42">
            <w:pPr>
              <w:jc w:val="center"/>
            </w:pPr>
            <w:r>
              <w:t>1806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DFB708" w14:textId="77777777" w:rsidR="00900429" w:rsidRDefault="00C5062B">
            <w:r>
              <w:pict w14:anchorId="0C54AD33">
                <v:shape id="_x0000_i1123" type="#_x0000_t75" style="width:22.6pt;height:9.15pt">
                  <v:imagedata r:id="rId50" o:title=""/>
                </v:shape>
              </w:pict>
            </w:r>
            <w:r>
              <w:pict w14:anchorId="27853893">
                <v:shape id="_x0000_i1124" type="#_x0000_t75" style="width:84.2pt;height:9.15pt">
                  <v:imagedata r:id="rId51" o:title=""/>
                </v:shape>
              </w:pict>
            </w:r>
            <w:r w:rsidR="005D78FF">
              <w:t>21.75%</w:t>
            </w:r>
          </w:p>
        </w:tc>
      </w:tr>
      <w:tr w:rsidR="00900429" w14:paraId="0174C6F4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5D22B331" w14:textId="77777777" w:rsidR="00900429" w:rsidRDefault="00482E4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17414F0C" w14:textId="77777777" w:rsidR="00900429" w:rsidRDefault="00482E42">
            <w:pPr>
              <w:jc w:val="center"/>
            </w:pPr>
            <w:r>
              <w:t>8305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3F823695" w14:textId="77777777" w:rsidR="00900429" w:rsidRDefault="00900429"/>
        </w:tc>
      </w:tr>
    </w:tbl>
    <w:p w14:paraId="7801236D" w14:textId="77777777" w:rsidR="00900429" w:rsidRDefault="00900429">
      <w:pPr>
        <w:rPr>
          <w:b/>
        </w:rPr>
      </w:pPr>
    </w:p>
    <w:p w14:paraId="5EB913EB" w14:textId="77777777" w:rsidR="00900429" w:rsidRDefault="00900429">
      <w:pPr>
        <w:rPr>
          <w:b/>
        </w:rPr>
      </w:pPr>
    </w:p>
    <w:p w14:paraId="7D3E0565" w14:textId="77777777" w:rsidR="00900429" w:rsidRDefault="00482E42">
      <w:pPr>
        <w:rPr>
          <w:b/>
        </w:rPr>
      </w:pPr>
      <w:r>
        <w:rPr>
          <w:color w:val="000000"/>
        </w:rPr>
        <w:t>第</w:t>
      </w:r>
      <w:r>
        <w:rPr>
          <w:color w:val="000000"/>
        </w:rPr>
        <w:t>13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疫情期间，相较于正常时期，您会经常感到身体不适。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量表题</w:t>
      </w:r>
      <w:r>
        <w:rPr>
          <w:color w:val="0066FF"/>
        </w:rPr>
        <w:t>]</w:t>
      </w:r>
    </w:p>
    <w:p w14:paraId="4F61EA87" w14:textId="77777777" w:rsidR="00900429" w:rsidRDefault="00482E42">
      <w:pPr>
        <w:rPr>
          <w:color w:val="0066FF"/>
        </w:rPr>
      </w:pPr>
      <w:r>
        <w:rPr>
          <w:b/>
        </w:rPr>
        <w:t>本题平均分：</w:t>
      </w:r>
      <w:r>
        <w:rPr>
          <w:b/>
        </w:rPr>
        <w:t>2.34</w:t>
      </w: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065"/>
        <w:gridCol w:w="999"/>
        <w:gridCol w:w="4458"/>
      </w:tblGrid>
      <w:tr w:rsidR="00900429" w14:paraId="09A2C6AE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7A6F1A2D" w14:textId="77777777" w:rsidR="00900429" w:rsidRDefault="00482E4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134C2816" w14:textId="77777777" w:rsidR="00900429" w:rsidRDefault="00482E4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6BAA91A8" w14:textId="77777777" w:rsidR="00900429" w:rsidRDefault="00482E42">
            <w:r>
              <w:t>比例</w:t>
            </w:r>
          </w:p>
        </w:tc>
      </w:tr>
      <w:tr w:rsidR="00900429" w14:paraId="4E33AAC8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44ACC35F" w14:textId="77777777" w:rsidR="00900429" w:rsidRDefault="00482E42">
            <w:r>
              <w:t>非常赞同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CFFC43" w14:textId="77777777" w:rsidR="00900429" w:rsidRDefault="00482E42">
            <w:pPr>
              <w:jc w:val="center"/>
            </w:pPr>
            <w:r>
              <w:t>420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00D6DA1" w14:textId="77777777" w:rsidR="00900429" w:rsidRDefault="00C5062B">
            <w:r>
              <w:pict w14:anchorId="3CD817F9">
                <v:shape id="_x0000_i1125" type="#_x0000_t75" style="width:5.5pt;height:9.15pt">
                  <v:imagedata r:id="rId84" o:title=""/>
                </v:shape>
              </w:pict>
            </w:r>
            <w:r>
              <w:pict w14:anchorId="491C8A9E">
                <v:shape id="_x0000_i1126" type="#_x0000_t75" style="width:101.3pt;height:9.15pt">
                  <v:imagedata r:id="rId85" o:title=""/>
                </v:shape>
              </w:pict>
            </w:r>
            <w:r w:rsidR="005D78FF">
              <w:t>5.06%</w:t>
            </w:r>
          </w:p>
        </w:tc>
      </w:tr>
      <w:tr w:rsidR="00900429" w14:paraId="47DDB4C5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2F2B86B6" w14:textId="77777777" w:rsidR="00900429" w:rsidRDefault="00482E42">
            <w:r>
              <w:t>比较赞同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33DBB59B" w14:textId="77777777" w:rsidR="00900429" w:rsidRDefault="00482E42">
            <w:pPr>
              <w:jc w:val="center"/>
            </w:pPr>
            <w:r>
              <w:t>616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0ED2CBB6" w14:textId="77777777" w:rsidR="00900429" w:rsidRDefault="00C5062B">
            <w:r>
              <w:pict w14:anchorId="66FE9D19">
                <v:shape id="_x0000_i1127" type="#_x0000_t75" style="width:7.3pt;height:9.15pt">
                  <v:imagedata r:id="rId48" o:title=""/>
                </v:shape>
              </w:pict>
            </w:r>
            <w:r>
              <w:pict w14:anchorId="50DDAFC8">
                <v:shape id="_x0000_i1128" type="#_x0000_t75" style="width:98.85pt;height:9.15pt">
                  <v:imagedata r:id="rId49" o:title=""/>
                </v:shape>
              </w:pict>
            </w:r>
            <w:r w:rsidR="005D78FF">
              <w:t>7.42%</w:t>
            </w:r>
          </w:p>
        </w:tc>
      </w:tr>
      <w:tr w:rsidR="00900429" w14:paraId="4E9242F9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1F6CD77D" w14:textId="77777777" w:rsidR="00900429" w:rsidRDefault="00482E42">
            <w:r>
              <w:t>一般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D939BCC" w14:textId="77777777" w:rsidR="00900429" w:rsidRDefault="00482E42">
            <w:pPr>
              <w:jc w:val="center"/>
            </w:pPr>
            <w:r>
              <w:t>2861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2CC9C3B" w14:textId="77777777" w:rsidR="00900429" w:rsidRDefault="00C5062B">
            <w:r>
              <w:pict w14:anchorId="63AD747B">
                <v:shape id="_x0000_i1129" type="#_x0000_t75" style="width:36.6pt;height:9.15pt">
                  <v:imagedata r:id="rId22" o:title=""/>
                </v:shape>
              </w:pict>
            </w:r>
            <w:r>
              <w:pict w14:anchorId="105A70F2">
                <v:shape id="_x0000_i1130" type="#_x0000_t75" style="width:70.8pt;height:9.15pt">
                  <v:imagedata r:id="rId23" o:title=""/>
                </v:shape>
              </w:pict>
            </w:r>
            <w:r w:rsidR="00482E42">
              <w:t>34.45%</w:t>
            </w:r>
          </w:p>
        </w:tc>
      </w:tr>
      <w:tr w:rsidR="00900429" w14:paraId="6E925454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5C20257E" w14:textId="77777777" w:rsidR="00900429" w:rsidRDefault="00482E42">
            <w:r>
              <w:t>不太赞同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584B4736" w14:textId="77777777" w:rsidR="00900429" w:rsidRDefault="00482E42">
            <w:pPr>
              <w:jc w:val="center"/>
            </w:pPr>
            <w:r>
              <w:t>1910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5AF7C6CC" w14:textId="77777777" w:rsidR="00900429" w:rsidRDefault="00C5062B">
            <w:r>
              <w:pict w14:anchorId="78ABBAB8">
                <v:shape id="_x0000_i1131" type="#_x0000_t75" style="width:24.4pt;height:9.15pt">
                  <v:imagedata r:id="rId86" o:title=""/>
                </v:shape>
              </w:pict>
            </w:r>
            <w:r>
              <w:pict w14:anchorId="6F2717A2">
                <v:shape id="_x0000_i1132" type="#_x0000_t75" style="width:82.35pt;height:9.15pt">
                  <v:imagedata r:id="rId87" o:title=""/>
                </v:shape>
              </w:pict>
            </w:r>
            <w:r w:rsidR="00482E42">
              <w:t>23%</w:t>
            </w:r>
          </w:p>
        </w:tc>
      </w:tr>
      <w:tr w:rsidR="00900429" w14:paraId="450AB42C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7EB9FAA5" w14:textId="77777777" w:rsidR="00900429" w:rsidRDefault="00482E42">
            <w:r>
              <w:t>很不赞同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D18DF1" w14:textId="77777777" w:rsidR="00900429" w:rsidRDefault="00482E42">
            <w:pPr>
              <w:jc w:val="center"/>
            </w:pPr>
            <w:r>
              <w:t>2498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3F3615" w14:textId="77777777" w:rsidR="00900429" w:rsidRDefault="00C5062B">
            <w:r>
              <w:pict w14:anchorId="49C2862E">
                <v:shape id="_x0000_i1133" type="#_x0000_t75" style="width:31.75pt;height:9.15pt">
                  <v:imagedata r:id="rId8" o:title=""/>
                </v:shape>
              </w:pict>
            </w:r>
            <w:r>
              <w:pict w14:anchorId="46A274F1">
                <v:shape id="_x0000_i1134" type="#_x0000_t75" style="width:75.05pt;height:9.15pt">
                  <v:imagedata r:id="rId9" o:title=""/>
                </v:shape>
              </w:pict>
            </w:r>
            <w:r w:rsidR="005D78FF">
              <w:t>30.08%</w:t>
            </w:r>
          </w:p>
        </w:tc>
      </w:tr>
      <w:tr w:rsidR="00900429" w14:paraId="46B90E79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46AECF14" w14:textId="77777777" w:rsidR="00900429" w:rsidRDefault="00482E4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3B4B1CF7" w14:textId="77777777" w:rsidR="00900429" w:rsidRDefault="00482E42">
            <w:pPr>
              <w:jc w:val="center"/>
            </w:pPr>
            <w:r>
              <w:t>8305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4BA2FC62" w14:textId="77777777" w:rsidR="00900429" w:rsidRDefault="00900429"/>
        </w:tc>
      </w:tr>
    </w:tbl>
    <w:p w14:paraId="446D0DC0" w14:textId="77777777" w:rsidR="00900429" w:rsidRDefault="00900429">
      <w:pPr>
        <w:rPr>
          <w:b/>
        </w:rPr>
      </w:pPr>
    </w:p>
    <w:p w14:paraId="26B557C4" w14:textId="77777777" w:rsidR="00900429" w:rsidRDefault="00900429">
      <w:pPr>
        <w:rPr>
          <w:b/>
        </w:rPr>
      </w:pPr>
    </w:p>
    <w:p w14:paraId="15F4CBF4" w14:textId="77777777" w:rsidR="00900429" w:rsidRDefault="00482E42">
      <w:pPr>
        <w:rPr>
          <w:b/>
        </w:rPr>
      </w:pPr>
      <w:r>
        <w:rPr>
          <w:color w:val="000000"/>
        </w:rPr>
        <w:t>第</w:t>
      </w:r>
      <w:r>
        <w:rPr>
          <w:color w:val="000000"/>
        </w:rPr>
        <w:t>14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疫情期间，您能够很好的适应在线学习。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量表题</w:t>
      </w:r>
      <w:r>
        <w:rPr>
          <w:color w:val="0066FF"/>
        </w:rPr>
        <w:t>]</w:t>
      </w:r>
    </w:p>
    <w:p w14:paraId="6B4109A2" w14:textId="77777777" w:rsidR="00900429" w:rsidRDefault="00482E42">
      <w:pPr>
        <w:rPr>
          <w:color w:val="0066FF"/>
        </w:rPr>
      </w:pPr>
      <w:r>
        <w:rPr>
          <w:b/>
        </w:rPr>
        <w:t>本题平均分：</w:t>
      </w:r>
      <w:r>
        <w:rPr>
          <w:b/>
        </w:rPr>
        <w:t>3.34</w:t>
      </w: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064"/>
        <w:gridCol w:w="999"/>
        <w:gridCol w:w="4459"/>
      </w:tblGrid>
      <w:tr w:rsidR="00900429" w14:paraId="4A58872F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391B7C52" w14:textId="77777777" w:rsidR="00900429" w:rsidRDefault="00482E42">
            <w:r>
              <w:lastRenderedPageBreak/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6E7D21FD" w14:textId="77777777" w:rsidR="00900429" w:rsidRDefault="00482E4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518DDCB2" w14:textId="77777777" w:rsidR="00900429" w:rsidRDefault="00482E42">
            <w:r>
              <w:t>比例</w:t>
            </w:r>
          </w:p>
        </w:tc>
      </w:tr>
      <w:tr w:rsidR="00900429" w14:paraId="36A3E2DC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4146ECD7" w14:textId="77777777" w:rsidR="00900429" w:rsidRDefault="00482E42">
            <w:r>
              <w:t>非常赞同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8F8DAFB" w14:textId="77777777" w:rsidR="00900429" w:rsidRDefault="00482E42">
            <w:pPr>
              <w:jc w:val="center"/>
            </w:pPr>
            <w:r>
              <w:t>1239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F5B815" w14:textId="77777777" w:rsidR="00900429" w:rsidRDefault="00C5062B">
            <w:r>
              <w:pict w14:anchorId="616D2069">
                <v:shape id="_x0000_i1135" type="#_x0000_t75" style="width:15.85pt;height:9.15pt">
                  <v:imagedata r:id="rId88" o:title=""/>
                </v:shape>
              </w:pict>
            </w:r>
            <w:r>
              <w:pict w14:anchorId="32813456">
                <v:shape id="_x0000_i1136" type="#_x0000_t75" style="width:90.9pt;height:9.15pt">
                  <v:imagedata r:id="rId89" o:title=""/>
                </v:shape>
              </w:pict>
            </w:r>
            <w:r w:rsidR="005D78FF">
              <w:t>14.92%</w:t>
            </w:r>
          </w:p>
        </w:tc>
      </w:tr>
      <w:tr w:rsidR="00900429" w14:paraId="02485FC2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4842D49C" w14:textId="77777777" w:rsidR="00900429" w:rsidRDefault="00482E42">
            <w:r>
              <w:t>比较赞同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46E33179" w14:textId="77777777" w:rsidR="00900429" w:rsidRDefault="00482E42">
            <w:pPr>
              <w:jc w:val="center"/>
            </w:pPr>
            <w:r>
              <w:t>1872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14EDCFC4" w14:textId="77777777" w:rsidR="00900429" w:rsidRDefault="00C5062B">
            <w:r>
              <w:pict w14:anchorId="21C19911">
                <v:shape id="_x0000_i1137" type="#_x0000_t75" style="width:24.4pt;height:9.15pt">
                  <v:imagedata r:id="rId86" o:title=""/>
                </v:shape>
              </w:pict>
            </w:r>
            <w:r>
              <w:pict w14:anchorId="1B19E224">
                <v:shape id="_x0000_i1138" type="#_x0000_t75" style="width:82.35pt;height:9.15pt">
                  <v:imagedata r:id="rId87" o:title=""/>
                </v:shape>
              </w:pict>
            </w:r>
            <w:r w:rsidR="00482E42">
              <w:t>22.54%</w:t>
            </w:r>
          </w:p>
        </w:tc>
      </w:tr>
      <w:tr w:rsidR="00900429" w14:paraId="74357075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2D8E48E1" w14:textId="77777777" w:rsidR="00900429" w:rsidRDefault="00482E42">
            <w:r>
              <w:t>一般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68EAA72" w14:textId="77777777" w:rsidR="00900429" w:rsidRDefault="00482E42">
            <w:pPr>
              <w:jc w:val="center"/>
            </w:pPr>
            <w:r>
              <w:t>4005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A2DA590" w14:textId="77777777" w:rsidR="00900429" w:rsidRDefault="00C5062B">
            <w:r>
              <w:pict w14:anchorId="4B054510">
                <v:shape id="_x0000_i1139" type="#_x0000_t75" style="width:51.25pt;height:9.15pt">
                  <v:imagedata r:id="rId90" o:title=""/>
                </v:shape>
              </w:pict>
            </w:r>
            <w:r>
              <w:pict w14:anchorId="24374351">
                <v:shape id="_x0000_i1140" type="#_x0000_t75" style="width:56.15pt;height:9.15pt">
                  <v:imagedata r:id="rId91" o:title=""/>
                </v:shape>
              </w:pict>
            </w:r>
            <w:r w:rsidR="00482E42">
              <w:t>48.22%</w:t>
            </w:r>
          </w:p>
        </w:tc>
      </w:tr>
      <w:tr w:rsidR="00900429" w14:paraId="02F86EAC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41282EF7" w14:textId="77777777" w:rsidR="00900429" w:rsidRDefault="00482E42">
            <w:r>
              <w:t>不太赞同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3D9E9A50" w14:textId="77777777" w:rsidR="00900429" w:rsidRDefault="00482E42">
            <w:pPr>
              <w:jc w:val="center"/>
            </w:pPr>
            <w:r>
              <w:t>821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0892CE13" w14:textId="77777777" w:rsidR="00900429" w:rsidRDefault="00C5062B">
            <w:r>
              <w:pict w14:anchorId="771E3F5B">
                <v:shape id="_x0000_i1141" type="#_x0000_t75" style="width:10.35pt;height:9.15pt">
                  <v:imagedata r:id="rId42" o:title=""/>
                </v:shape>
              </w:pict>
            </w:r>
            <w:r>
              <w:pict w14:anchorId="5E718A75">
                <v:shape id="_x0000_i1142" type="#_x0000_t75" style="width:96.4pt;height:9.15pt">
                  <v:imagedata r:id="rId43" o:title=""/>
                </v:shape>
              </w:pict>
            </w:r>
            <w:r w:rsidR="005D78FF">
              <w:t>9.89%</w:t>
            </w:r>
          </w:p>
        </w:tc>
      </w:tr>
      <w:tr w:rsidR="00900429" w14:paraId="53CE17C7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0FBA5FB4" w14:textId="77777777" w:rsidR="00900429" w:rsidRDefault="00482E42">
            <w:r>
              <w:t>很不赞同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F63E1A" w14:textId="77777777" w:rsidR="00900429" w:rsidRDefault="00482E42">
            <w:pPr>
              <w:jc w:val="center"/>
            </w:pPr>
            <w:r>
              <w:t>368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0B967C1" w14:textId="77777777" w:rsidR="00900429" w:rsidRDefault="00C5062B">
            <w:r>
              <w:pict w14:anchorId="44D982D8">
                <v:shape id="_x0000_i1143" type="#_x0000_t75" style="width:4.9pt;height:9.15pt">
                  <v:imagedata r:id="rId20" o:title=""/>
                </v:shape>
              </w:pict>
            </w:r>
            <w:r>
              <w:pict w14:anchorId="677D783A">
                <v:shape id="_x0000_i1144" type="#_x0000_t75" style="width:101.9pt;height:9.15pt">
                  <v:imagedata r:id="rId21" o:title=""/>
                </v:shape>
              </w:pict>
            </w:r>
            <w:r w:rsidR="005D78FF">
              <w:t>4.43%</w:t>
            </w:r>
          </w:p>
        </w:tc>
      </w:tr>
      <w:tr w:rsidR="00900429" w14:paraId="46C1C5EB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2472FDC5" w14:textId="77777777" w:rsidR="00900429" w:rsidRDefault="00482E4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6A7E2530" w14:textId="77777777" w:rsidR="00900429" w:rsidRDefault="00482E42">
            <w:pPr>
              <w:jc w:val="center"/>
            </w:pPr>
            <w:r>
              <w:t>8305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04658C3D" w14:textId="77777777" w:rsidR="00900429" w:rsidRDefault="00900429"/>
        </w:tc>
      </w:tr>
    </w:tbl>
    <w:p w14:paraId="12D2A656" w14:textId="77777777" w:rsidR="00900429" w:rsidRDefault="00900429">
      <w:pPr>
        <w:rPr>
          <w:b/>
        </w:rPr>
      </w:pPr>
    </w:p>
    <w:p w14:paraId="3643DC2D" w14:textId="77777777" w:rsidR="00900429" w:rsidRDefault="00900429">
      <w:pPr>
        <w:rPr>
          <w:b/>
        </w:rPr>
      </w:pPr>
    </w:p>
    <w:p w14:paraId="64628742" w14:textId="77777777" w:rsidR="00900429" w:rsidRDefault="00482E42">
      <w:pPr>
        <w:rPr>
          <w:b/>
        </w:rPr>
      </w:pPr>
      <w:r>
        <w:rPr>
          <w:color w:val="000000"/>
        </w:rPr>
        <w:t>第</w:t>
      </w:r>
      <w:r>
        <w:rPr>
          <w:color w:val="000000"/>
        </w:rPr>
        <w:t>15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疫情期间，相较于正常时期，您对自己线上学习的学习状态是满意的。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量表题</w:t>
      </w:r>
      <w:r>
        <w:rPr>
          <w:color w:val="0066FF"/>
        </w:rPr>
        <w:t>]</w:t>
      </w:r>
    </w:p>
    <w:p w14:paraId="32EBD1CF" w14:textId="77777777" w:rsidR="00900429" w:rsidRDefault="00482E42">
      <w:pPr>
        <w:rPr>
          <w:color w:val="0066FF"/>
        </w:rPr>
      </w:pPr>
      <w:r>
        <w:rPr>
          <w:b/>
        </w:rPr>
        <w:t>本题平均分：</w:t>
      </w:r>
      <w:r>
        <w:rPr>
          <w:b/>
        </w:rPr>
        <w:t>3.22</w:t>
      </w: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075"/>
        <w:gridCol w:w="1002"/>
        <w:gridCol w:w="4445"/>
      </w:tblGrid>
      <w:tr w:rsidR="00900429" w14:paraId="46A44C9B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1BDCBC15" w14:textId="77777777" w:rsidR="00900429" w:rsidRDefault="00482E4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7E2828D9" w14:textId="77777777" w:rsidR="00900429" w:rsidRDefault="00482E4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65B40803" w14:textId="77777777" w:rsidR="00900429" w:rsidRDefault="00482E42">
            <w:r>
              <w:t>比例</w:t>
            </w:r>
          </w:p>
        </w:tc>
      </w:tr>
      <w:tr w:rsidR="00900429" w14:paraId="70F91F9A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281BB745" w14:textId="77777777" w:rsidR="00900429" w:rsidRDefault="00482E42">
            <w:r>
              <w:t>非常赞同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A528731" w14:textId="77777777" w:rsidR="00900429" w:rsidRDefault="00482E42">
            <w:pPr>
              <w:jc w:val="center"/>
            </w:pPr>
            <w:r>
              <w:t>987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B193452" w14:textId="77777777" w:rsidR="00900429" w:rsidRDefault="00C5062B">
            <w:r>
              <w:pict w14:anchorId="537A2827">
                <v:shape id="_x0000_i1145" type="#_x0000_t75" style="width:12.2pt;height:9.15pt">
                  <v:imagedata r:id="rId82" o:title=""/>
                </v:shape>
              </w:pict>
            </w:r>
            <w:r>
              <w:pict w14:anchorId="10634D44">
                <v:shape id="_x0000_i1146" type="#_x0000_t75" style="width:94.6pt;height:9.15pt">
                  <v:imagedata r:id="rId83" o:title=""/>
                </v:shape>
              </w:pict>
            </w:r>
            <w:r w:rsidR="00482E42">
              <w:t>11.88%</w:t>
            </w:r>
          </w:p>
        </w:tc>
      </w:tr>
      <w:tr w:rsidR="00900429" w14:paraId="0FEF5A01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203E53C7" w14:textId="77777777" w:rsidR="00900429" w:rsidRDefault="00482E42">
            <w:r>
              <w:t>比较赞同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1220C473" w14:textId="77777777" w:rsidR="00900429" w:rsidRDefault="00482E42">
            <w:pPr>
              <w:jc w:val="center"/>
            </w:pPr>
            <w:r>
              <w:t>1698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0E1D2A60" w14:textId="77777777" w:rsidR="00900429" w:rsidRDefault="00C5062B">
            <w:r>
              <w:pict w14:anchorId="4C97EF29">
                <v:shape id="_x0000_i1147" type="#_x0000_t75" style="width:21.35pt;height:9.15pt">
                  <v:imagedata r:id="rId92" o:title=""/>
                </v:shape>
              </w:pict>
            </w:r>
            <w:r>
              <w:pict w14:anchorId="7BBEE057">
                <v:shape id="_x0000_i1148" type="#_x0000_t75" style="width:84.8pt;height:9.15pt">
                  <v:imagedata r:id="rId93" o:title=""/>
                </v:shape>
              </w:pict>
            </w:r>
            <w:r w:rsidR="005D78FF">
              <w:t>20.45%</w:t>
            </w:r>
          </w:p>
        </w:tc>
      </w:tr>
      <w:tr w:rsidR="00900429" w14:paraId="295D082A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6C5C8385" w14:textId="77777777" w:rsidR="00900429" w:rsidRDefault="00482E42">
            <w:r>
              <w:t>一般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2E7722" w14:textId="77777777" w:rsidR="00900429" w:rsidRDefault="00482E42">
            <w:pPr>
              <w:jc w:val="center"/>
            </w:pPr>
            <w:r>
              <w:t>4194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9D29E4" w14:textId="77777777" w:rsidR="00900429" w:rsidRDefault="00C5062B">
            <w:r>
              <w:pict w14:anchorId="64B171C0">
                <v:shape id="_x0000_i1149" type="#_x0000_t75" style="width:53.1pt;height:9.15pt">
                  <v:imagedata r:id="rId94" o:title=""/>
                </v:shape>
              </w:pict>
            </w:r>
            <w:r>
              <w:pict w14:anchorId="0665AE3E">
                <v:shape id="_x0000_i1150" type="#_x0000_t75" style="width:53.1pt;height:9.15pt">
                  <v:imagedata r:id="rId95" o:title=""/>
                </v:shape>
              </w:pict>
            </w:r>
            <w:r w:rsidR="005D78FF">
              <w:t>50.5%</w:t>
            </w:r>
          </w:p>
        </w:tc>
      </w:tr>
      <w:tr w:rsidR="00900429" w14:paraId="6A67A7A1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710F024E" w14:textId="77777777" w:rsidR="00900429" w:rsidRDefault="00482E42">
            <w:r>
              <w:t>不太赞同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67D85C60" w14:textId="77777777" w:rsidR="00900429" w:rsidRDefault="00482E42">
            <w:pPr>
              <w:jc w:val="center"/>
            </w:pPr>
            <w:r>
              <w:t>1009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725CBA65" w14:textId="77777777" w:rsidR="00900429" w:rsidRDefault="00C5062B">
            <w:r>
              <w:pict w14:anchorId="05DA2BB0">
                <v:shape id="_x0000_i1151" type="#_x0000_t75" style="width:12.8pt;height:9.15pt">
                  <v:imagedata r:id="rId96" o:title=""/>
                </v:shape>
              </w:pict>
            </w:r>
            <w:r>
              <w:pict w14:anchorId="1DCAA408">
                <v:shape id="_x0000_i1152" type="#_x0000_t75" style="width:93.35pt;height:9.15pt">
                  <v:imagedata r:id="rId97" o:title=""/>
                </v:shape>
              </w:pict>
            </w:r>
            <w:r w:rsidR="005D78FF">
              <w:t>12.15%</w:t>
            </w:r>
          </w:p>
        </w:tc>
      </w:tr>
      <w:tr w:rsidR="00900429" w14:paraId="314AD8C0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2596BDE8" w14:textId="77777777" w:rsidR="00900429" w:rsidRDefault="00482E42">
            <w:r>
              <w:t>很不赞同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002EC5" w14:textId="77777777" w:rsidR="00900429" w:rsidRDefault="00482E42">
            <w:pPr>
              <w:jc w:val="center"/>
            </w:pPr>
            <w:r>
              <w:t>417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0F0BF7" w14:textId="77777777" w:rsidR="00900429" w:rsidRDefault="00C5062B">
            <w:r>
              <w:pict w14:anchorId="02037704">
                <v:shape id="_x0000_i1153" type="#_x0000_t75" style="width:5.5pt;height:9.15pt">
                  <v:imagedata r:id="rId84" o:title=""/>
                </v:shape>
              </w:pict>
            </w:r>
            <w:r>
              <w:pict w14:anchorId="59F97918">
                <v:shape id="_x0000_i1154" type="#_x0000_t75" style="width:101.3pt;height:9.15pt">
                  <v:imagedata r:id="rId85" o:title=""/>
                </v:shape>
              </w:pict>
            </w:r>
            <w:r w:rsidR="005D78FF">
              <w:t>5.02%</w:t>
            </w:r>
          </w:p>
        </w:tc>
      </w:tr>
      <w:tr w:rsidR="00900429" w14:paraId="36663813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1F6A054F" w14:textId="77777777" w:rsidR="00900429" w:rsidRDefault="00482E4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415A6D15" w14:textId="77777777" w:rsidR="00900429" w:rsidRDefault="00482E42">
            <w:pPr>
              <w:jc w:val="center"/>
            </w:pPr>
            <w:r>
              <w:t>8305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4517A01C" w14:textId="77777777" w:rsidR="00900429" w:rsidRDefault="00900429"/>
        </w:tc>
      </w:tr>
    </w:tbl>
    <w:p w14:paraId="0A820BF2" w14:textId="77777777" w:rsidR="00900429" w:rsidRDefault="00900429">
      <w:pPr>
        <w:rPr>
          <w:b/>
        </w:rPr>
      </w:pPr>
    </w:p>
    <w:p w14:paraId="3A10EAA0" w14:textId="77777777" w:rsidR="00900429" w:rsidRDefault="00900429">
      <w:pPr>
        <w:rPr>
          <w:b/>
        </w:rPr>
      </w:pPr>
    </w:p>
    <w:p w14:paraId="3605E04E" w14:textId="77777777" w:rsidR="00900429" w:rsidRDefault="00482E42">
      <w:pPr>
        <w:rPr>
          <w:b/>
        </w:rPr>
      </w:pPr>
      <w:r>
        <w:rPr>
          <w:color w:val="000000"/>
        </w:rPr>
        <w:t>第</w:t>
      </w:r>
      <w:r>
        <w:rPr>
          <w:color w:val="000000"/>
        </w:rPr>
        <w:t>16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对于线上教学，教师的教学准备充分，教学效果良好。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量表题</w:t>
      </w:r>
      <w:r>
        <w:rPr>
          <w:color w:val="0066FF"/>
        </w:rPr>
        <w:t>]</w:t>
      </w:r>
    </w:p>
    <w:p w14:paraId="1A7AE48F" w14:textId="77777777" w:rsidR="00900429" w:rsidRDefault="00482E42">
      <w:pPr>
        <w:rPr>
          <w:color w:val="0066FF"/>
        </w:rPr>
      </w:pPr>
      <w:r>
        <w:rPr>
          <w:b/>
        </w:rPr>
        <w:t>本题平均分：</w:t>
      </w:r>
      <w:r>
        <w:rPr>
          <w:b/>
        </w:rPr>
        <w:t>3.76</w:t>
      </w: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074"/>
        <w:gridCol w:w="1002"/>
        <w:gridCol w:w="4446"/>
      </w:tblGrid>
      <w:tr w:rsidR="00900429" w14:paraId="55EC3F80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779EFBB7" w14:textId="77777777" w:rsidR="00900429" w:rsidRDefault="00482E4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292B9D68" w14:textId="77777777" w:rsidR="00900429" w:rsidRDefault="00482E4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0942776D" w14:textId="77777777" w:rsidR="00900429" w:rsidRDefault="00482E42">
            <w:r>
              <w:t>比例</w:t>
            </w:r>
          </w:p>
        </w:tc>
      </w:tr>
      <w:tr w:rsidR="00900429" w14:paraId="152835B4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634D0676" w14:textId="77777777" w:rsidR="00900429" w:rsidRDefault="00482E42">
            <w:r>
              <w:t>非常赞同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CFDCB77" w14:textId="77777777" w:rsidR="00900429" w:rsidRDefault="00482E42">
            <w:pPr>
              <w:jc w:val="center"/>
            </w:pPr>
            <w:r>
              <w:t>1990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734B9A" w14:textId="77777777" w:rsidR="00900429" w:rsidRDefault="00C5062B">
            <w:r>
              <w:pict w14:anchorId="52A760BE">
                <v:shape id="_x0000_i1155" type="#_x0000_t75" style="width:25pt;height:9.15pt">
                  <v:imagedata r:id="rId98" o:title=""/>
                </v:shape>
              </w:pict>
            </w:r>
            <w:r>
              <w:pict w14:anchorId="7A372D64">
                <v:shape id="_x0000_i1156" type="#_x0000_t75" style="width:81.15pt;height:9.15pt">
                  <v:imagedata r:id="rId99" o:title=""/>
                </v:shape>
              </w:pict>
            </w:r>
            <w:r w:rsidR="005D78FF">
              <w:t>23.96%</w:t>
            </w:r>
          </w:p>
        </w:tc>
      </w:tr>
      <w:tr w:rsidR="00900429" w14:paraId="7A89DAB4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42A0FD4D" w14:textId="77777777" w:rsidR="00900429" w:rsidRDefault="00482E42">
            <w:r>
              <w:t>比较赞同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352254AE" w14:textId="77777777" w:rsidR="00900429" w:rsidRDefault="00482E42">
            <w:pPr>
              <w:jc w:val="center"/>
            </w:pPr>
            <w:r>
              <w:t>2883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01176BA9" w14:textId="77777777" w:rsidR="00900429" w:rsidRDefault="00C5062B">
            <w:r>
              <w:pict w14:anchorId="31D54366">
                <v:shape id="_x0000_i1157" type="#_x0000_t75" style="width:36.6pt;height:9.15pt">
                  <v:imagedata r:id="rId100" o:title=""/>
                </v:shape>
              </w:pict>
            </w:r>
            <w:r>
              <w:pict w14:anchorId="5D877373">
                <v:shape id="_x0000_i1158" type="#_x0000_t75" style="width:70.15pt;height:9.15pt">
                  <v:imagedata r:id="rId101" o:title=""/>
                </v:shape>
              </w:pict>
            </w:r>
            <w:r w:rsidR="005D78FF">
              <w:t>34.71%</w:t>
            </w:r>
          </w:p>
        </w:tc>
      </w:tr>
      <w:tr w:rsidR="00900429" w14:paraId="22CA75D5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159820F5" w14:textId="77777777" w:rsidR="00900429" w:rsidRDefault="00482E42">
            <w:r>
              <w:t>一般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3515DF" w14:textId="77777777" w:rsidR="00900429" w:rsidRDefault="00482E42">
            <w:pPr>
              <w:jc w:val="center"/>
            </w:pPr>
            <w:r>
              <w:t>2983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794CEB2" w14:textId="77777777" w:rsidR="00900429" w:rsidRDefault="00C5062B">
            <w:r>
              <w:pict w14:anchorId="3064E2FD">
                <v:shape id="_x0000_i1159" type="#_x0000_t75" style="width:38.45pt;height:9.15pt">
                  <v:imagedata r:id="rId102" o:title=""/>
                </v:shape>
              </w:pict>
            </w:r>
            <w:r>
              <w:pict w14:anchorId="2964C014">
                <v:shape id="_x0000_i1160" type="#_x0000_t75" style="width:68.35pt;height:9.15pt">
                  <v:imagedata r:id="rId103" o:title=""/>
                </v:shape>
              </w:pict>
            </w:r>
            <w:r w:rsidR="005D78FF">
              <w:t>35.92%</w:t>
            </w:r>
          </w:p>
        </w:tc>
      </w:tr>
      <w:tr w:rsidR="00900429" w14:paraId="1F0A65F1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4C1726E6" w14:textId="77777777" w:rsidR="00900429" w:rsidRDefault="00482E42">
            <w:r>
              <w:t>不太赞同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2F3C1A13" w14:textId="77777777" w:rsidR="00900429" w:rsidRDefault="00482E42">
            <w:pPr>
              <w:jc w:val="center"/>
            </w:pPr>
            <w:r>
              <w:t>321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2FC1208C" w14:textId="77777777" w:rsidR="00900429" w:rsidRDefault="00C5062B">
            <w:r>
              <w:pict w14:anchorId="192993A3">
                <v:shape id="_x0000_i1161" type="#_x0000_t75" style="width:3.65pt;height:9.15pt">
                  <v:imagedata r:id="rId64" o:title=""/>
                </v:shape>
              </w:pict>
            </w:r>
            <w:r>
              <w:pict w14:anchorId="6B119BEB">
                <v:shape id="_x0000_i1162" type="#_x0000_t75" style="width:103.1pt;height:9.15pt">
                  <v:imagedata r:id="rId65" o:title=""/>
                </v:shape>
              </w:pict>
            </w:r>
            <w:r w:rsidR="005D78FF">
              <w:t>3.87%</w:t>
            </w:r>
          </w:p>
        </w:tc>
      </w:tr>
      <w:tr w:rsidR="00900429" w14:paraId="4AEBDE24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6CF5822D" w14:textId="77777777" w:rsidR="00900429" w:rsidRDefault="00482E42">
            <w:r>
              <w:t>很不赞同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8FD7F5" w14:textId="77777777" w:rsidR="00900429" w:rsidRDefault="00482E42">
            <w:pPr>
              <w:jc w:val="center"/>
            </w:pPr>
            <w:r>
              <w:t>128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65CA327" w14:textId="77777777" w:rsidR="00900429" w:rsidRDefault="00C5062B">
            <w:r>
              <w:pict w14:anchorId="1D97800F">
                <v:shape id="_x0000_i1163" type="#_x0000_t75" style="width:1.85pt;height:9.15pt">
                  <v:imagedata r:id="rId104" o:title=""/>
                </v:shape>
              </w:pict>
            </w:r>
            <w:r>
              <w:pict w14:anchorId="58187253">
                <v:shape id="_x0000_i1164" type="#_x0000_t75" style="width:104.95pt;height:9.15pt">
                  <v:imagedata r:id="rId105" o:title=""/>
                </v:shape>
              </w:pict>
            </w:r>
            <w:r w:rsidR="005D78FF">
              <w:t>1.54%</w:t>
            </w:r>
          </w:p>
        </w:tc>
      </w:tr>
      <w:tr w:rsidR="00900429" w14:paraId="45D35AD4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55B5F626" w14:textId="77777777" w:rsidR="00900429" w:rsidRDefault="00482E4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40B0FF4C" w14:textId="77777777" w:rsidR="00900429" w:rsidRDefault="00482E42">
            <w:pPr>
              <w:jc w:val="center"/>
            </w:pPr>
            <w:r>
              <w:t>8305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613EEB3D" w14:textId="77777777" w:rsidR="00900429" w:rsidRDefault="00900429"/>
        </w:tc>
      </w:tr>
    </w:tbl>
    <w:p w14:paraId="58503E6C" w14:textId="77777777" w:rsidR="00900429" w:rsidRDefault="00900429">
      <w:pPr>
        <w:rPr>
          <w:b/>
        </w:rPr>
      </w:pPr>
    </w:p>
    <w:p w14:paraId="1977930C" w14:textId="77777777" w:rsidR="00900429" w:rsidRDefault="00900429">
      <w:pPr>
        <w:rPr>
          <w:b/>
        </w:rPr>
      </w:pPr>
    </w:p>
    <w:p w14:paraId="1B50F6B9" w14:textId="77777777" w:rsidR="00900429" w:rsidRDefault="00482E42">
      <w:pPr>
        <w:rPr>
          <w:b/>
        </w:rPr>
      </w:pPr>
      <w:r>
        <w:rPr>
          <w:color w:val="000000"/>
        </w:rPr>
        <w:t>第</w:t>
      </w:r>
      <w:r>
        <w:rPr>
          <w:color w:val="000000"/>
        </w:rPr>
        <w:t>17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疫情期间，线上学习过程中教师辅导到位，您更</w:t>
      </w:r>
      <w:proofErr w:type="gramStart"/>
      <w:r>
        <w:rPr>
          <w:color w:val="000000"/>
        </w:rPr>
        <w:t>够及时</w:t>
      </w:r>
      <w:proofErr w:type="gramEnd"/>
      <w:r>
        <w:rPr>
          <w:color w:val="000000"/>
        </w:rPr>
        <w:t>与其沟通反馈学习情况。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量表题</w:t>
      </w:r>
      <w:r>
        <w:rPr>
          <w:color w:val="0066FF"/>
        </w:rPr>
        <w:t>]</w:t>
      </w:r>
    </w:p>
    <w:p w14:paraId="0C15D600" w14:textId="77777777" w:rsidR="00900429" w:rsidRDefault="00482E42">
      <w:pPr>
        <w:rPr>
          <w:color w:val="0066FF"/>
        </w:rPr>
      </w:pPr>
      <w:r>
        <w:rPr>
          <w:b/>
        </w:rPr>
        <w:t>本题平均分：</w:t>
      </w:r>
      <w:r>
        <w:rPr>
          <w:b/>
        </w:rPr>
        <w:t>3.6</w:t>
      </w: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074"/>
        <w:gridCol w:w="1002"/>
        <w:gridCol w:w="4446"/>
      </w:tblGrid>
      <w:tr w:rsidR="00900429" w14:paraId="40EA394A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3CBF79B8" w14:textId="77777777" w:rsidR="00900429" w:rsidRDefault="00482E4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18AD58C5" w14:textId="77777777" w:rsidR="00900429" w:rsidRDefault="00482E4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4D3337A3" w14:textId="77777777" w:rsidR="00900429" w:rsidRDefault="00482E42">
            <w:r>
              <w:t>比例</w:t>
            </w:r>
          </w:p>
        </w:tc>
      </w:tr>
      <w:tr w:rsidR="00900429" w14:paraId="71656FF4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74A493E3" w14:textId="77777777" w:rsidR="00900429" w:rsidRDefault="00482E42">
            <w:r>
              <w:t>非常赞同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8CA5AA8" w14:textId="77777777" w:rsidR="00900429" w:rsidRDefault="00482E42">
            <w:pPr>
              <w:jc w:val="center"/>
            </w:pPr>
            <w:r>
              <w:t>1591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604CE27" w14:textId="77777777" w:rsidR="00900429" w:rsidRDefault="00C5062B">
            <w:r>
              <w:pict w14:anchorId="3CE6C0CE">
                <v:shape id="_x0000_i1165" type="#_x0000_t75" style="width:20.75pt;height:9.15pt">
                  <v:imagedata r:id="rId106" o:title=""/>
                </v:shape>
              </w:pict>
            </w:r>
            <w:r>
              <w:pict w14:anchorId="7B7F72D4">
                <v:shape id="_x0000_i1166" type="#_x0000_t75" style="width:86.05pt;height:9.15pt">
                  <v:imagedata r:id="rId107" o:title=""/>
                </v:shape>
              </w:pict>
            </w:r>
            <w:r w:rsidR="005D78FF">
              <w:t>19.16%</w:t>
            </w:r>
          </w:p>
        </w:tc>
      </w:tr>
      <w:tr w:rsidR="00900429" w14:paraId="5DC982C6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5B84CFE9" w14:textId="77777777" w:rsidR="00900429" w:rsidRDefault="00482E42">
            <w:r>
              <w:t>比较赞同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1129099F" w14:textId="77777777" w:rsidR="00900429" w:rsidRDefault="00482E42">
            <w:pPr>
              <w:jc w:val="center"/>
            </w:pPr>
            <w:r>
              <w:t>2510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6E62C26B" w14:textId="77777777" w:rsidR="00900429" w:rsidRDefault="00C5062B">
            <w:r>
              <w:pict w14:anchorId="6365209B">
                <v:shape id="_x0000_i1167" type="#_x0000_t75" style="width:31.75pt;height:9.15pt">
                  <v:imagedata r:id="rId8" o:title=""/>
                </v:shape>
              </w:pict>
            </w:r>
            <w:r>
              <w:pict w14:anchorId="39A0C23C">
                <v:shape id="_x0000_i1168" type="#_x0000_t75" style="width:75.05pt;height:9.15pt">
                  <v:imagedata r:id="rId9" o:title=""/>
                </v:shape>
              </w:pict>
            </w:r>
            <w:r w:rsidR="005D78FF">
              <w:t>30.22%</w:t>
            </w:r>
          </w:p>
        </w:tc>
      </w:tr>
      <w:tr w:rsidR="00900429" w14:paraId="623DE8EF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16AAC22B" w14:textId="77777777" w:rsidR="00900429" w:rsidRDefault="00482E42">
            <w:r>
              <w:t>一般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FE7B61A" w14:textId="77777777" w:rsidR="00900429" w:rsidRDefault="00482E42">
            <w:pPr>
              <w:jc w:val="center"/>
            </w:pPr>
            <w:r>
              <w:t>3605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41CC0C" w14:textId="77777777" w:rsidR="00900429" w:rsidRDefault="00C5062B">
            <w:r>
              <w:pict w14:anchorId="67484F29">
                <v:shape id="_x0000_i1169" type="#_x0000_t75" style="width:45.75pt;height:9.15pt">
                  <v:imagedata r:id="rId26" o:title=""/>
                </v:shape>
              </w:pict>
            </w:r>
            <w:r>
              <w:pict w14:anchorId="5C11D027">
                <v:shape id="_x0000_i1170" type="#_x0000_t75" style="width:61pt;height:9.15pt">
                  <v:imagedata r:id="rId27" o:title=""/>
                </v:shape>
              </w:pict>
            </w:r>
            <w:r w:rsidR="005D78FF">
              <w:t>43.41%</w:t>
            </w:r>
          </w:p>
        </w:tc>
      </w:tr>
      <w:tr w:rsidR="00900429" w14:paraId="389B10D9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7C1E0D56" w14:textId="77777777" w:rsidR="00900429" w:rsidRDefault="00482E42">
            <w:r>
              <w:t>不太赞同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27F28764" w14:textId="77777777" w:rsidR="00900429" w:rsidRDefault="00482E42">
            <w:pPr>
              <w:jc w:val="center"/>
            </w:pPr>
            <w:r>
              <w:t>456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1E40D794" w14:textId="77777777" w:rsidR="00900429" w:rsidRDefault="00C5062B">
            <w:r>
              <w:pict w14:anchorId="326B5677">
                <v:shape id="_x0000_i1171" type="#_x0000_t75" style="width:5.5pt;height:9.15pt">
                  <v:imagedata r:id="rId84" o:title=""/>
                </v:shape>
              </w:pict>
            </w:r>
            <w:r>
              <w:pict w14:anchorId="5AE0D517">
                <v:shape id="_x0000_i1172" type="#_x0000_t75" style="width:101.3pt;height:9.15pt">
                  <v:imagedata r:id="rId85" o:title=""/>
                </v:shape>
              </w:pict>
            </w:r>
            <w:r w:rsidR="005D78FF">
              <w:t>5.49%</w:t>
            </w:r>
          </w:p>
        </w:tc>
      </w:tr>
      <w:tr w:rsidR="00900429" w14:paraId="47E089CA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2FE224A2" w14:textId="77777777" w:rsidR="00900429" w:rsidRDefault="00482E42">
            <w:r>
              <w:t>很不赞同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1A41F7D" w14:textId="77777777" w:rsidR="00900429" w:rsidRDefault="00482E42">
            <w:pPr>
              <w:jc w:val="center"/>
            </w:pPr>
            <w:r>
              <w:t>143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058C092" w14:textId="77777777" w:rsidR="00900429" w:rsidRDefault="00C5062B">
            <w:r>
              <w:pict w14:anchorId="7E5BC697">
                <v:shape id="_x0000_i1173" type="#_x0000_t75" style="width:1.85pt;height:9.15pt">
                  <v:imagedata r:id="rId104" o:title=""/>
                </v:shape>
              </w:pict>
            </w:r>
            <w:r>
              <w:pict w14:anchorId="21DE9CFF">
                <v:shape id="_x0000_i1174" type="#_x0000_t75" style="width:104.95pt;height:9.15pt">
                  <v:imagedata r:id="rId105" o:title=""/>
                </v:shape>
              </w:pict>
            </w:r>
            <w:r w:rsidR="005D78FF">
              <w:t>1.72%</w:t>
            </w:r>
          </w:p>
        </w:tc>
      </w:tr>
      <w:tr w:rsidR="00900429" w14:paraId="2BB091D2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0C12E1AE" w14:textId="77777777" w:rsidR="00900429" w:rsidRDefault="00482E4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4B6874C7" w14:textId="77777777" w:rsidR="00900429" w:rsidRDefault="00482E42">
            <w:pPr>
              <w:jc w:val="center"/>
            </w:pPr>
            <w:r>
              <w:t>8305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0154C259" w14:textId="77777777" w:rsidR="00900429" w:rsidRDefault="00900429"/>
        </w:tc>
      </w:tr>
    </w:tbl>
    <w:p w14:paraId="2FD6F5B1" w14:textId="77777777" w:rsidR="00900429" w:rsidRDefault="00900429">
      <w:pPr>
        <w:rPr>
          <w:b/>
        </w:rPr>
      </w:pPr>
    </w:p>
    <w:p w14:paraId="649C4274" w14:textId="77777777" w:rsidR="00900429" w:rsidRDefault="00900429">
      <w:pPr>
        <w:rPr>
          <w:b/>
        </w:rPr>
      </w:pPr>
    </w:p>
    <w:p w14:paraId="59AE58B5" w14:textId="77777777" w:rsidR="00900429" w:rsidRDefault="00482E42">
      <w:pPr>
        <w:rPr>
          <w:b/>
        </w:rPr>
      </w:pPr>
      <w:r>
        <w:rPr>
          <w:color w:val="000000"/>
        </w:rPr>
        <w:t>第</w:t>
      </w:r>
      <w:r>
        <w:rPr>
          <w:color w:val="000000"/>
        </w:rPr>
        <w:t>18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疫情期间，教师布置的课后作业适中，对学习效果的巩固有帮助。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量表题</w:t>
      </w:r>
      <w:r>
        <w:rPr>
          <w:color w:val="0066FF"/>
        </w:rPr>
        <w:t>]</w:t>
      </w:r>
    </w:p>
    <w:p w14:paraId="108E03F4" w14:textId="77777777" w:rsidR="00900429" w:rsidRDefault="00482E42">
      <w:pPr>
        <w:rPr>
          <w:color w:val="0066FF"/>
        </w:rPr>
      </w:pPr>
      <w:r>
        <w:rPr>
          <w:b/>
        </w:rPr>
        <w:t>本题平均分：</w:t>
      </w:r>
      <w:r>
        <w:rPr>
          <w:b/>
        </w:rPr>
        <w:t>3.7</w:t>
      </w: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074"/>
        <w:gridCol w:w="1002"/>
        <w:gridCol w:w="4446"/>
      </w:tblGrid>
      <w:tr w:rsidR="00900429" w14:paraId="5758D132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333A6635" w14:textId="77777777" w:rsidR="00900429" w:rsidRDefault="00482E4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626FCC6E" w14:textId="77777777" w:rsidR="00900429" w:rsidRDefault="00482E4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7602753E" w14:textId="77777777" w:rsidR="00900429" w:rsidRDefault="00482E42">
            <w:r>
              <w:t>比例</w:t>
            </w:r>
          </w:p>
        </w:tc>
      </w:tr>
      <w:tr w:rsidR="00900429" w14:paraId="51E7E17C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055E46CE" w14:textId="77777777" w:rsidR="00900429" w:rsidRDefault="00482E42">
            <w:r>
              <w:t>非常赞同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CCF05EF" w14:textId="77777777" w:rsidR="00900429" w:rsidRDefault="00482E42">
            <w:pPr>
              <w:jc w:val="center"/>
            </w:pPr>
            <w:r>
              <w:t>1740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D236508" w14:textId="77777777" w:rsidR="00900429" w:rsidRDefault="00C5062B">
            <w:r>
              <w:pict w14:anchorId="7439AC23">
                <v:shape id="_x0000_i1175" type="#_x0000_t75" style="width:21.35pt;height:9.15pt">
                  <v:imagedata r:id="rId92" o:title=""/>
                </v:shape>
              </w:pict>
            </w:r>
            <w:r>
              <w:pict w14:anchorId="638DC22F">
                <v:shape id="_x0000_i1176" type="#_x0000_t75" style="width:84.8pt;height:9.15pt">
                  <v:imagedata r:id="rId93" o:title=""/>
                </v:shape>
              </w:pict>
            </w:r>
            <w:r w:rsidR="005D78FF">
              <w:t>20.95%</w:t>
            </w:r>
          </w:p>
        </w:tc>
      </w:tr>
      <w:tr w:rsidR="00900429" w14:paraId="14EF5BA5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47C23C5F" w14:textId="77777777" w:rsidR="00900429" w:rsidRDefault="00482E42">
            <w:r>
              <w:t>比较赞同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0192D8B0" w14:textId="77777777" w:rsidR="00900429" w:rsidRDefault="00482E42">
            <w:pPr>
              <w:jc w:val="center"/>
            </w:pPr>
            <w:r>
              <w:t>2891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798F990C" w14:textId="77777777" w:rsidR="00900429" w:rsidRDefault="00C5062B">
            <w:r>
              <w:pict w14:anchorId="505F6E7F">
                <v:shape id="_x0000_i1177" type="#_x0000_t75" style="width:36.6pt;height:9.15pt">
                  <v:imagedata r:id="rId100" o:title=""/>
                </v:shape>
              </w:pict>
            </w:r>
            <w:r>
              <w:pict w14:anchorId="781EEDC7">
                <v:shape id="_x0000_i1178" type="#_x0000_t75" style="width:70.15pt;height:9.15pt">
                  <v:imagedata r:id="rId101" o:title=""/>
                </v:shape>
              </w:pict>
            </w:r>
            <w:r w:rsidR="005D78FF">
              <w:t>34.81%</w:t>
            </w:r>
          </w:p>
        </w:tc>
      </w:tr>
      <w:tr w:rsidR="00900429" w14:paraId="7249AE55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3D9B98BE" w14:textId="77777777" w:rsidR="00900429" w:rsidRDefault="00482E42">
            <w:r>
              <w:t>一般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3F75A9" w14:textId="77777777" w:rsidR="00900429" w:rsidRDefault="00482E42">
            <w:pPr>
              <w:jc w:val="center"/>
            </w:pPr>
            <w:r>
              <w:t>3269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E91968E" w14:textId="77777777" w:rsidR="00900429" w:rsidRDefault="00C5062B">
            <w:r>
              <w:pict w14:anchorId="5594DDDB">
                <v:shape id="_x0000_i1179" type="#_x0000_t75" style="width:40.9pt;height:9.15pt">
                  <v:imagedata r:id="rId4" o:title=""/>
                </v:shape>
              </w:pict>
            </w:r>
            <w:r>
              <w:pict w14:anchorId="4B10106C">
                <v:shape id="_x0000_i1180" type="#_x0000_t75" style="width:65.3pt;height:9.15pt">
                  <v:imagedata r:id="rId5" o:title=""/>
                </v:shape>
              </w:pict>
            </w:r>
            <w:r w:rsidR="005D78FF">
              <w:t>39.36%</w:t>
            </w:r>
          </w:p>
        </w:tc>
      </w:tr>
      <w:tr w:rsidR="00900429" w14:paraId="7F022601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0FB1F089" w14:textId="77777777" w:rsidR="00900429" w:rsidRDefault="00482E42">
            <w:r>
              <w:t>不太赞同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386582C6" w14:textId="77777777" w:rsidR="00900429" w:rsidRDefault="00482E42">
            <w:pPr>
              <w:jc w:val="center"/>
            </w:pPr>
            <w:r>
              <w:t>274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2956B8F4" w14:textId="77777777" w:rsidR="00900429" w:rsidRDefault="00000000">
            <w:r>
              <w:pict w14:anchorId="4252CE5C">
                <v:shape id="_x0000_i1181" type="#_x0000_t75" style="width:3.05pt;height:9.15pt">
                  <v:imagedata r:id="rId52" o:title=""/>
                </v:shape>
              </w:pict>
            </w:r>
            <w:r>
              <w:pict w14:anchorId="7DC37210">
                <v:shape id="_x0000_i1182" type="#_x0000_t75" style="width:103.75pt;height:9.15pt">
                  <v:imagedata r:id="rId53" o:title=""/>
                </v:shape>
              </w:pict>
            </w:r>
            <w:r w:rsidR="00482E42">
              <w:t>3.3%</w:t>
            </w:r>
          </w:p>
        </w:tc>
      </w:tr>
      <w:tr w:rsidR="00900429" w14:paraId="549935AE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1078EB81" w14:textId="77777777" w:rsidR="00900429" w:rsidRDefault="00482E42">
            <w:r>
              <w:t>很不赞同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9EF6026" w14:textId="77777777" w:rsidR="00900429" w:rsidRDefault="00482E42">
            <w:pPr>
              <w:jc w:val="center"/>
            </w:pPr>
            <w:r>
              <w:t>131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4852B1" w14:textId="77777777" w:rsidR="00900429" w:rsidRDefault="00000000">
            <w:r>
              <w:pict w14:anchorId="4DFBDD6D">
                <v:shape id="_x0000_i1183" type="#_x0000_t75" style="width:1.85pt;height:9.15pt">
                  <v:imagedata r:id="rId104" o:title=""/>
                </v:shape>
              </w:pict>
            </w:r>
            <w:r>
              <w:pict w14:anchorId="526A8420">
                <v:shape id="_x0000_i1184" type="#_x0000_t75" style="width:104.95pt;height:9.15pt">
                  <v:imagedata r:id="rId105" o:title=""/>
                </v:shape>
              </w:pict>
            </w:r>
            <w:r w:rsidR="005D78FF">
              <w:t>1.58%</w:t>
            </w:r>
          </w:p>
        </w:tc>
      </w:tr>
      <w:tr w:rsidR="00900429" w14:paraId="0495C0EB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14AD24D6" w14:textId="77777777" w:rsidR="00900429" w:rsidRDefault="00482E4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516AEA4D" w14:textId="77777777" w:rsidR="00900429" w:rsidRDefault="00482E42">
            <w:pPr>
              <w:jc w:val="center"/>
            </w:pPr>
            <w:r>
              <w:t>8305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0DAB6D88" w14:textId="77777777" w:rsidR="00900429" w:rsidRDefault="00900429"/>
        </w:tc>
      </w:tr>
    </w:tbl>
    <w:p w14:paraId="0016A7EE" w14:textId="77777777" w:rsidR="00900429" w:rsidRDefault="00900429">
      <w:pPr>
        <w:rPr>
          <w:b/>
        </w:rPr>
      </w:pPr>
    </w:p>
    <w:p w14:paraId="0034FD8D" w14:textId="77777777" w:rsidR="00900429" w:rsidRDefault="00900429">
      <w:pPr>
        <w:rPr>
          <w:b/>
        </w:rPr>
      </w:pPr>
    </w:p>
    <w:p w14:paraId="0BEFC486" w14:textId="77777777" w:rsidR="00900429" w:rsidRDefault="00482E42">
      <w:pPr>
        <w:rPr>
          <w:b/>
        </w:rPr>
      </w:pPr>
      <w:r>
        <w:rPr>
          <w:color w:val="000000"/>
        </w:rPr>
        <w:t>第</w:t>
      </w:r>
      <w:r>
        <w:rPr>
          <w:color w:val="000000"/>
        </w:rPr>
        <w:t>19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疫情期间，您能主动安排自己的学习，并能积极完成学习任务。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量表题</w:t>
      </w:r>
      <w:r>
        <w:rPr>
          <w:color w:val="0066FF"/>
        </w:rPr>
        <w:t>]</w:t>
      </w:r>
    </w:p>
    <w:p w14:paraId="0852EF97" w14:textId="77777777" w:rsidR="00900429" w:rsidRDefault="00482E42">
      <w:pPr>
        <w:rPr>
          <w:color w:val="0066FF"/>
        </w:rPr>
      </w:pPr>
      <w:r>
        <w:rPr>
          <w:b/>
        </w:rPr>
        <w:t>本题平均分：</w:t>
      </w:r>
      <w:r>
        <w:rPr>
          <w:b/>
        </w:rPr>
        <w:t>3.55</w:t>
      </w: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075"/>
        <w:gridCol w:w="1002"/>
        <w:gridCol w:w="4445"/>
      </w:tblGrid>
      <w:tr w:rsidR="00900429" w14:paraId="2215D948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70BE2705" w14:textId="77777777" w:rsidR="00900429" w:rsidRDefault="00482E4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49EBDE15" w14:textId="77777777" w:rsidR="00900429" w:rsidRDefault="00482E4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78B3BAE5" w14:textId="77777777" w:rsidR="00900429" w:rsidRDefault="00482E42">
            <w:r>
              <w:t>比例</w:t>
            </w:r>
          </w:p>
        </w:tc>
      </w:tr>
      <w:tr w:rsidR="00900429" w14:paraId="5AFF0457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3B3D5CD3" w14:textId="77777777" w:rsidR="00900429" w:rsidRDefault="00482E42">
            <w:r>
              <w:t>非常赞同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1ED0F0" w14:textId="77777777" w:rsidR="00900429" w:rsidRDefault="00482E42">
            <w:pPr>
              <w:jc w:val="center"/>
            </w:pPr>
            <w:r>
              <w:t>1407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5424934" w14:textId="77777777" w:rsidR="00900429" w:rsidRDefault="00C5062B">
            <w:r>
              <w:pict w14:anchorId="5B5B9E2F">
                <v:shape id="_x0000_i1185" type="#_x0000_t75" style="width:17.7pt;height:9.15pt">
                  <v:imagedata r:id="rId108" o:title=""/>
                </v:shape>
              </w:pict>
            </w:r>
            <w:r w:rsidR="00000000">
              <w:pict w14:anchorId="64D053C1">
                <v:shape id="_x0000_i1186" type="#_x0000_t75" style="width:89.1pt;height:9.15pt">
                  <v:imagedata r:id="rId109" o:title=""/>
                </v:shape>
              </w:pict>
            </w:r>
            <w:r w:rsidR="00482E42">
              <w:t>16.94%</w:t>
            </w:r>
          </w:p>
        </w:tc>
      </w:tr>
      <w:tr w:rsidR="00900429" w14:paraId="45CBD03D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04565D25" w14:textId="77777777" w:rsidR="00900429" w:rsidRDefault="00482E42">
            <w:r>
              <w:t>比较赞同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003FF843" w14:textId="77777777" w:rsidR="00900429" w:rsidRDefault="00482E42">
            <w:pPr>
              <w:jc w:val="center"/>
            </w:pPr>
            <w:r>
              <w:t>2431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3123CF13" w14:textId="77777777" w:rsidR="00900429" w:rsidRDefault="00000000">
            <w:r>
              <w:pict w14:anchorId="2729F56C">
                <v:shape id="_x0000_i1187" type="#_x0000_t75" style="width:31.1pt;height:9.15pt">
                  <v:imagedata r:id="rId110" o:title=""/>
                </v:shape>
              </w:pict>
            </w:r>
            <w:r>
              <w:pict w14:anchorId="0FB8EFB4">
                <v:shape id="_x0000_i1188" type="#_x0000_t75" style="width:75.65pt;height:9.15pt">
                  <v:imagedata r:id="rId111" o:title=""/>
                </v:shape>
              </w:pict>
            </w:r>
            <w:r w:rsidR="005D78FF">
              <w:t>29.27%</w:t>
            </w:r>
          </w:p>
        </w:tc>
      </w:tr>
      <w:tr w:rsidR="00900429" w14:paraId="16E504D9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37008F33" w14:textId="77777777" w:rsidR="00900429" w:rsidRDefault="00482E42">
            <w:r>
              <w:t>一般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82659B" w14:textId="77777777" w:rsidR="00900429" w:rsidRDefault="00482E42">
            <w:pPr>
              <w:jc w:val="center"/>
            </w:pPr>
            <w:r>
              <w:t>3890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480A920" w14:textId="77777777" w:rsidR="00900429" w:rsidRDefault="00000000">
            <w:r>
              <w:pict w14:anchorId="44D07A19">
                <v:shape id="_x0000_i1189" type="#_x0000_t75" style="width:49.4pt;height:9.15pt">
                  <v:imagedata r:id="rId112" o:title=""/>
                </v:shape>
              </w:pict>
            </w:r>
            <w:r>
              <w:pict w14:anchorId="0CE8E348">
                <v:shape id="_x0000_i1190" type="#_x0000_t75" style="width:56.75pt;height:9.15pt">
                  <v:imagedata r:id="rId113" o:title=""/>
                </v:shape>
              </w:pict>
            </w:r>
            <w:r w:rsidR="005D78FF">
              <w:t>46.84%</w:t>
            </w:r>
          </w:p>
        </w:tc>
      </w:tr>
      <w:tr w:rsidR="00900429" w14:paraId="39CE61EB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6AF7B299" w14:textId="77777777" w:rsidR="00900429" w:rsidRDefault="00482E42">
            <w:r>
              <w:lastRenderedPageBreak/>
              <w:t>不太赞同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3B8B9982" w14:textId="77777777" w:rsidR="00900429" w:rsidRDefault="00482E42">
            <w:pPr>
              <w:jc w:val="center"/>
            </w:pPr>
            <w:r>
              <w:t>453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758CE8DD" w14:textId="77777777" w:rsidR="00900429" w:rsidRDefault="00C5062B">
            <w:r>
              <w:pict w14:anchorId="5D63FE99">
                <v:shape id="_x0000_i1191" type="#_x0000_t75" style="width:5.5pt;height:9.15pt">
                  <v:imagedata r:id="rId84" o:title=""/>
                </v:shape>
              </w:pict>
            </w:r>
            <w:r>
              <w:pict w14:anchorId="602B0B52">
                <v:shape id="_x0000_i1192" type="#_x0000_t75" style="width:101.3pt;height:9.15pt">
                  <v:imagedata r:id="rId85" o:title=""/>
                </v:shape>
              </w:pict>
            </w:r>
            <w:r w:rsidR="005D78FF">
              <w:t>5.45%</w:t>
            </w:r>
          </w:p>
        </w:tc>
      </w:tr>
      <w:tr w:rsidR="00900429" w14:paraId="157794A6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3D8F431F" w14:textId="77777777" w:rsidR="00900429" w:rsidRDefault="00482E42">
            <w:r>
              <w:t>很不赞同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C0ED26E" w14:textId="77777777" w:rsidR="00900429" w:rsidRDefault="00482E42">
            <w:pPr>
              <w:jc w:val="center"/>
            </w:pPr>
            <w:r>
              <w:t>124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FAB9B75" w14:textId="77777777" w:rsidR="00900429" w:rsidRDefault="00C5062B">
            <w:r>
              <w:pict w14:anchorId="6E5E3D86">
                <v:shape id="_x0000_i1193" type="#_x0000_t75" style="width:1.85pt;height:9.15pt">
                  <v:imagedata r:id="rId104" o:title=""/>
                </v:shape>
              </w:pict>
            </w:r>
            <w:r>
              <w:pict w14:anchorId="306B3DBC">
                <v:shape id="_x0000_i1194" type="#_x0000_t75" style="width:104.95pt;height:9.15pt">
                  <v:imagedata r:id="rId105" o:title=""/>
                </v:shape>
              </w:pict>
            </w:r>
            <w:r w:rsidR="005D78FF">
              <w:t>1.49%</w:t>
            </w:r>
          </w:p>
        </w:tc>
      </w:tr>
      <w:tr w:rsidR="00900429" w14:paraId="7BC44937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278E602D" w14:textId="77777777" w:rsidR="00900429" w:rsidRDefault="00482E4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1C0C56D9" w14:textId="77777777" w:rsidR="00900429" w:rsidRDefault="00482E42">
            <w:pPr>
              <w:jc w:val="center"/>
            </w:pPr>
            <w:r>
              <w:t>8305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206C74A9" w14:textId="77777777" w:rsidR="00900429" w:rsidRDefault="00900429"/>
        </w:tc>
      </w:tr>
    </w:tbl>
    <w:p w14:paraId="3439AA4F" w14:textId="77777777" w:rsidR="00900429" w:rsidRDefault="00900429">
      <w:pPr>
        <w:rPr>
          <w:b/>
        </w:rPr>
      </w:pPr>
    </w:p>
    <w:p w14:paraId="23475EC2" w14:textId="77777777" w:rsidR="00900429" w:rsidRDefault="00900429">
      <w:pPr>
        <w:rPr>
          <w:b/>
        </w:rPr>
      </w:pPr>
    </w:p>
    <w:p w14:paraId="040B0BF3" w14:textId="77777777" w:rsidR="00900429" w:rsidRDefault="00482E42">
      <w:pPr>
        <w:rPr>
          <w:b/>
        </w:rPr>
      </w:pPr>
      <w:r>
        <w:rPr>
          <w:color w:val="000000"/>
        </w:rPr>
        <w:t>第</w:t>
      </w:r>
      <w:r>
        <w:rPr>
          <w:color w:val="000000"/>
        </w:rPr>
        <w:t>20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疫情期间，在线学习上课时的师生互动问答的频率与正常线下上课相比提高了。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量表题</w:t>
      </w:r>
      <w:r>
        <w:rPr>
          <w:color w:val="0066FF"/>
        </w:rPr>
        <w:t>]</w:t>
      </w:r>
    </w:p>
    <w:p w14:paraId="36D62A17" w14:textId="77777777" w:rsidR="00900429" w:rsidRDefault="00482E42">
      <w:pPr>
        <w:rPr>
          <w:color w:val="0066FF"/>
        </w:rPr>
      </w:pPr>
      <w:r>
        <w:rPr>
          <w:b/>
        </w:rPr>
        <w:t>本题平均分：</w:t>
      </w:r>
      <w:r>
        <w:rPr>
          <w:b/>
        </w:rPr>
        <w:t>3.35</w:t>
      </w: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074"/>
        <w:gridCol w:w="1002"/>
        <w:gridCol w:w="4446"/>
      </w:tblGrid>
      <w:tr w:rsidR="00900429" w14:paraId="37292EF2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511992C4" w14:textId="77777777" w:rsidR="00900429" w:rsidRDefault="00482E4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5D203DF2" w14:textId="77777777" w:rsidR="00900429" w:rsidRDefault="00482E4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38F55776" w14:textId="77777777" w:rsidR="00900429" w:rsidRDefault="00482E42">
            <w:r>
              <w:t>比例</w:t>
            </w:r>
          </w:p>
        </w:tc>
      </w:tr>
      <w:tr w:rsidR="00900429" w14:paraId="61A679D1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41FAD507" w14:textId="77777777" w:rsidR="00900429" w:rsidRDefault="00482E42">
            <w:r>
              <w:t>非常赞同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CB4296" w14:textId="77777777" w:rsidR="00900429" w:rsidRDefault="00482E42">
            <w:pPr>
              <w:jc w:val="center"/>
            </w:pPr>
            <w:r>
              <w:t>1220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6C6548C" w14:textId="77777777" w:rsidR="00900429" w:rsidRDefault="00C5062B">
            <w:r>
              <w:pict w14:anchorId="1D2C191C">
                <v:shape id="_x0000_i1195" type="#_x0000_t75" style="width:15.25pt;height:9.15pt">
                  <v:imagedata r:id="rId114" o:title=""/>
                </v:shape>
              </w:pict>
            </w:r>
            <w:r>
              <w:pict w14:anchorId="3FCC0969">
                <v:shape id="_x0000_i1196" type="#_x0000_t75" style="width:91.55pt;height:9.15pt">
                  <v:imagedata r:id="rId115" o:title=""/>
                </v:shape>
              </w:pict>
            </w:r>
            <w:r w:rsidR="00482E42">
              <w:t>14.69%</w:t>
            </w:r>
          </w:p>
        </w:tc>
      </w:tr>
      <w:tr w:rsidR="00900429" w14:paraId="706696EE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4A9C2389" w14:textId="77777777" w:rsidR="00900429" w:rsidRDefault="00482E42">
            <w:r>
              <w:t>比较赞同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630C2C17" w14:textId="77777777" w:rsidR="00900429" w:rsidRDefault="00482E42">
            <w:pPr>
              <w:jc w:val="center"/>
            </w:pPr>
            <w:r>
              <w:t>1901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650448B8" w14:textId="77777777" w:rsidR="00900429" w:rsidRDefault="00C5062B">
            <w:r>
              <w:pict w14:anchorId="1191CA81">
                <v:shape id="_x0000_i1197" type="#_x0000_t75" style="width:24.4pt;height:9.15pt">
                  <v:imagedata r:id="rId86" o:title=""/>
                </v:shape>
              </w:pict>
            </w:r>
            <w:r w:rsidR="00000000">
              <w:pict w14:anchorId="211263AC">
                <v:shape id="_x0000_i1198" type="#_x0000_t75" style="width:82.35pt;height:9.15pt">
                  <v:imagedata r:id="rId87" o:title=""/>
                </v:shape>
              </w:pict>
            </w:r>
            <w:r w:rsidR="00482E42">
              <w:t>22.89%</w:t>
            </w:r>
          </w:p>
        </w:tc>
      </w:tr>
      <w:tr w:rsidR="00900429" w14:paraId="461F57A4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2AB90B5E" w14:textId="77777777" w:rsidR="00900429" w:rsidRDefault="00482E42">
            <w:r>
              <w:t>一般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F5E600" w14:textId="77777777" w:rsidR="00900429" w:rsidRDefault="00482E42">
            <w:pPr>
              <w:jc w:val="center"/>
            </w:pPr>
            <w:r>
              <w:t>4062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F85411A" w14:textId="77777777" w:rsidR="00900429" w:rsidRDefault="00000000">
            <w:r>
              <w:pict w14:anchorId="598688C9">
                <v:shape id="_x0000_i1199" type="#_x0000_t75" style="width:51.25pt;height:9.15pt">
                  <v:imagedata r:id="rId116" o:title=""/>
                </v:shape>
              </w:pict>
            </w:r>
            <w:r>
              <w:pict w14:anchorId="193A75EB">
                <v:shape id="_x0000_i1200" type="#_x0000_t75" style="width:54.9pt;height:9.15pt">
                  <v:imagedata r:id="rId117" o:title=""/>
                </v:shape>
              </w:pict>
            </w:r>
            <w:r w:rsidR="005D78FF">
              <w:t>48.91%</w:t>
            </w:r>
          </w:p>
        </w:tc>
      </w:tr>
      <w:tr w:rsidR="00900429" w14:paraId="68BBDC6A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3B71F636" w14:textId="77777777" w:rsidR="00900429" w:rsidRDefault="00482E42">
            <w:r>
              <w:t>不太赞同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1DFF41F9" w14:textId="77777777" w:rsidR="00900429" w:rsidRDefault="00482E42">
            <w:pPr>
              <w:jc w:val="center"/>
            </w:pPr>
            <w:r>
              <w:t>837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6492A474" w14:textId="77777777" w:rsidR="00900429" w:rsidRDefault="00C5062B">
            <w:r>
              <w:pict w14:anchorId="72CA6540">
                <v:shape id="_x0000_i1201" type="#_x0000_t75" style="width:10.35pt;height:9.15pt">
                  <v:imagedata r:id="rId42" o:title=""/>
                </v:shape>
              </w:pict>
            </w:r>
            <w:r>
              <w:pict w14:anchorId="599B40E2">
                <v:shape id="_x0000_i1202" type="#_x0000_t75" style="width:96.4pt;height:9.15pt">
                  <v:imagedata r:id="rId43" o:title=""/>
                </v:shape>
              </w:pict>
            </w:r>
            <w:r w:rsidR="005D78FF">
              <w:t>10.08%</w:t>
            </w:r>
          </w:p>
        </w:tc>
      </w:tr>
      <w:tr w:rsidR="00900429" w14:paraId="0382BEE0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0A03CC64" w14:textId="77777777" w:rsidR="00900429" w:rsidRDefault="00482E42">
            <w:r>
              <w:t>很不赞同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C4D1CC" w14:textId="77777777" w:rsidR="00900429" w:rsidRDefault="00482E42">
            <w:pPr>
              <w:jc w:val="center"/>
            </w:pPr>
            <w:r>
              <w:t>285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FB16529" w14:textId="77777777" w:rsidR="00900429" w:rsidRDefault="00000000">
            <w:r>
              <w:pict w14:anchorId="34150906">
                <v:shape id="_x0000_i1203" type="#_x0000_t75" style="width:3.05pt;height:9.15pt">
                  <v:imagedata r:id="rId52" o:title=""/>
                </v:shape>
              </w:pict>
            </w:r>
            <w:r>
              <w:pict w14:anchorId="26080CBD">
                <v:shape id="_x0000_i1204" type="#_x0000_t75" style="width:103.75pt;height:9.15pt">
                  <v:imagedata r:id="rId53" o:title=""/>
                </v:shape>
              </w:pict>
            </w:r>
            <w:r w:rsidR="00482E42">
              <w:t>3.43%</w:t>
            </w:r>
          </w:p>
        </w:tc>
      </w:tr>
      <w:tr w:rsidR="00900429" w14:paraId="4670ABEC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49E136EB" w14:textId="77777777" w:rsidR="00900429" w:rsidRDefault="00482E4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6004C144" w14:textId="77777777" w:rsidR="00900429" w:rsidRDefault="00482E42">
            <w:pPr>
              <w:jc w:val="center"/>
            </w:pPr>
            <w:r>
              <w:t>8305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31773D1F" w14:textId="77777777" w:rsidR="00900429" w:rsidRDefault="00900429"/>
        </w:tc>
      </w:tr>
    </w:tbl>
    <w:p w14:paraId="6B805885" w14:textId="77777777" w:rsidR="00900429" w:rsidRDefault="00900429">
      <w:pPr>
        <w:rPr>
          <w:b/>
        </w:rPr>
      </w:pPr>
    </w:p>
    <w:p w14:paraId="35D0D3B6" w14:textId="77777777" w:rsidR="00900429" w:rsidRDefault="00900429">
      <w:pPr>
        <w:rPr>
          <w:b/>
        </w:rPr>
      </w:pPr>
    </w:p>
    <w:p w14:paraId="2756CE73" w14:textId="77777777" w:rsidR="00900429" w:rsidRDefault="00482E42">
      <w:pPr>
        <w:rPr>
          <w:b/>
        </w:rPr>
      </w:pPr>
      <w:r>
        <w:rPr>
          <w:color w:val="000000"/>
        </w:rPr>
        <w:t>第</w:t>
      </w:r>
      <w:r>
        <w:rPr>
          <w:color w:val="000000"/>
        </w:rPr>
        <w:t>21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疫情期间，老师的线上教学方式与正常线下教学相比，线上教学对您的学习帮助更大、效果更好。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量表题</w:t>
      </w:r>
      <w:r>
        <w:rPr>
          <w:color w:val="0066FF"/>
        </w:rPr>
        <w:t>]</w:t>
      </w:r>
    </w:p>
    <w:p w14:paraId="483AE9BE" w14:textId="77777777" w:rsidR="00900429" w:rsidRDefault="00482E42">
      <w:pPr>
        <w:rPr>
          <w:color w:val="0066FF"/>
        </w:rPr>
      </w:pPr>
      <w:r>
        <w:rPr>
          <w:b/>
        </w:rPr>
        <w:t>本题平均分：</w:t>
      </w:r>
      <w:r>
        <w:rPr>
          <w:b/>
        </w:rPr>
        <w:t>3.13</w:t>
      </w: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065"/>
        <w:gridCol w:w="999"/>
        <w:gridCol w:w="4458"/>
      </w:tblGrid>
      <w:tr w:rsidR="00900429" w14:paraId="3A463477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1726014E" w14:textId="77777777" w:rsidR="00900429" w:rsidRDefault="00482E4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280CDAAA" w14:textId="77777777" w:rsidR="00900429" w:rsidRDefault="00482E4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102D709F" w14:textId="77777777" w:rsidR="00900429" w:rsidRDefault="00482E42">
            <w:r>
              <w:t>比例</w:t>
            </w:r>
          </w:p>
        </w:tc>
      </w:tr>
      <w:tr w:rsidR="00900429" w14:paraId="3CC1D1D9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3257959E" w14:textId="77777777" w:rsidR="00900429" w:rsidRDefault="00482E42">
            <w:r>
              <w:t>非常赞同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13A6D0" w14:textId="77777777" w:rsidR="00900429" w:rsidRDefault="00482E42">
            <w:pPr>
              <w:jc w:val="center"/>
            </w:pPr>
            <w:r>
              <w:t>896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DF3604A" w14:textId="77777777" w:rsidR="00900429" w:rsidRDefault="00000000">
            <w:r>
              <w:pict w14:anchorId="1DDD752C">
                <v:shape id="_x0000_i1205" type="#_x0000_t75" style="width:11pt;height:9.15pt">
                  <v:imagedata r:id="rId54" o:title=""/>
                </v:shape>
              </w:pict>
            </w:r>
            <w:r>
              <w:pict w14:anchorId="53E4C989">
                <v:shape id="_x0000_i1206" type="#_x0000_t75" style="width:95.2pt;height:9.15pt">
                  <v:imagedata r:id="rId55" o:title=""/>
                </v:shape>
              </w:pict>
            </w:r>
            <w:r w:rsidR="005D78FF">
              <w:t>10.79%</w:t>
            </w:r>
          </w:p>
        </w:tc>
      </w:tr>
      <w:tr w:rsidR="00900429" w14:paraId="6496C357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729C38F0" w14:textId="77777777" w:rsidR="00900429" w:rsidRDefault="00482E42">
            <w:r>
              <w:t>比较赞同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6E41377C" w14:textId="77777777" w:rsidR="00900429" w:rsidRDefault="00482E42">
            <w:pPr>
              <w:jc w:val="center"/>
            </w:pPr>
            <w:r>
              <w:t>1389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56FA8A41" w14:textId="77777777" w:rsidR="00900429" w:rsidRDefault="00000000">
            <w:r>
              <w:pict w14:anchorId="0B148196">
                <v:shape id="_x0000_i1207" type="#_x0000_t75" style="width:17.1pt;height:9.15pt">
                  <v:imagedata r:id="rId118" o:title=""/>
                </v:shape>
              </w:pict>
            </w:r>
            <w:r>
              <w:pict w14:anchorId="2CBC11CA">
                <v:shape id="_x0000_i1208" type="#_x0000_t75" style="width:89.1pt;height:9.15pt">
                  <v:imagedata r:id="rId119" o:title=""/>
                </v:shape>
              </w:pict>
            </w:r>
            <w:r w:rsidR="005D78FF">
              <w:t>16.72%</w:t>
            </w:r>
          </w:p>
        </w:tc>
      </w:tr>
      <w:tr w:rsidR="00900429" w14:paraId="176E6F1C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06D0D7BF" w14:textId="77777777" w:rsidR="00900429" w:rsidRDefault="00482E42">
            <w:r>
              <w:t>一般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4F16686" w14:textId="77777777" w:rsidR="00900429" w:rsidRDefault="00482E42">
            <w:pPr>
              <w:jc w:val="center"/>
            </w:pPr>
            <w:r>
              <w:t>4363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BF6D5A2" w14:textId="77777777" w:rsidR="00900429" w:rsidRDefault="00000000">
            <w:r>
              <w:pict w14:anchorId="460331FF">
                <v:shape id="_x0000_i1209" type="#_x0000_t75" style="width:56.15pt;height:9.15pt">
                  <v:imagedata r:id="rId56" o:title=""/>
                </v:shape>
              </w:pict>
            </w:r>
            <w:r>
              <w:pict w14:anchorId="03A1E5A6">
                <v:shape id="_x0000_i1210" type="#_x0000_t75" style="width:51.25pt;height:9.15pt">
                  <v:imagedata r:id="rId57" o:title=""/>
                </v:shape>
              </w:pict>
            </w:r>
            <w:r w:rsidR="005D78FF">
              <w:t>52.53%</w:t>
            </w:r>
          </w:p>
        </w:tc>
      </w:tr>
      <w:tr w:rsidR="00900429" w14:paraId="7289DAB1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02A9550D" w14:textId="77777777" w:rsidR="00900429" w:rsidRDefault="00482E42">
            <w:r>
              <w:t>不太赞同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353078F7" w14:textId="77777777" w:rsidR="00900429" w:rsidRDefault="00482E42">
            <w:pPr>
              <w:jc w:val="center"/>
            </w:pPr>
            <w:r>
              <w:t>1178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1F9D59C7" w14:textId="77777777" w:rsidR="00900429" w:rsidRDefault="00000000">
            <w:r>
              <w:pict w14:anchorId="74F3B4E5">
                <v:shape id="_x0000_i1211" type="#_x0000_t75" style="width:15.25pt;height:9.15pt">
                  <v:imagedata r:id="rId114" o:title=""/>
                </v:shape>
              </w:pict>
            </w:r>
            <w:r>
              <w:pict w14:anchorId="446F99BF">
                <v:shape id="_x0000_i1212" type="#_x0000_t75" style="width:91.55pt;height:9.15pt">
                  <v:imagedata r:id="rId115" o:title=""/>
                </v:shape>
              </w:pict>
            </w:r>
            <w:r w:rsidR="00482E42">
              <w:t>14.18%</w:t>
            </w:r>
          </w:p>
        </w:tc>
      </w:tr>
      <w:tr w:rsidR="00900429" w14:paraId="34AABF0D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2D97A95E" w14:textId="77777777" w:rsidR="00900429" w:rsidRDefault="00482E42">
            <w:r>
              <w:t>很不赞同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4958BC" w14:textId="77777777" w:rsidR="00900429" w:rsidRDefault="00482E42">
            <w:pPr>
              <w:jc w:val="center"/>
            </w:pPr>
            <w:r>
              <w:t>479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EDDF91D" w14:textId="77777777" w:rsidR="00900429" w:rsidRDefault="00C5062B">
            <w:r>
              <w:pict w14:anchorId="086A053D">
                <v:shape id="_x0000_i1213" type="#_x0000_t75" style="width:5.5pt;height:9.15pt">
                  <v:imagedata r:id="rId36" o:title=""/>
                </v:shape>
              </w:pict>
            </w:r>
            <w:r w:rsidR="00000000">
              <w:pict w14:anchorId="6657A842">
                <v:shape id="_x0000_i1214" type="#_x0000_t75" style="width:101.3pt;height:9.15pt">
                  <v:imagedata r:id="rId37" o:title=""/>
                </v:shape>
              </w:pict>
            </w:r>
            <w:r w:rsidR="00482E42">
              <w:t>5.77%</w:t>
            </w:r>
          </w:p>
        </w:tc>
      </w:tr>
      <w:tr w:rsidR="00900429" w14:paraId="13886CAE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157036AF" w14:textId="77777777" w:rsidR="00900429" w:rsidRDefault="00482E4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0CEE8CB4" w14:textId="77777777" w:rsidR="00900429" w:rsidRDefault="00482E42">
            <w:pPr>
              <w:jc w:val="center"/>
            </w:pPr>
            <w:r>
              <w:t>8305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3698808D" w14:textId="77777777" w:rsidR="00900429" w:rsidRDefault="00900429"/>
        </w:tc>
      </w:tr>
    </w:tbl>
    <w:p w14:paraId="73BDFF50" w14:textId="77777777" w:rsidR="00900429" w:rsidRDefault="00900429">
      <w:pPr>
        <w:rPr>
          <w:b/>
        </w:rPr>
      </w:pPr>
    </w:p>
    <w:p w14:paraId="5AF8916D" w14:textId="77777777" w:rsidR="00900429" w:rsidRDefault="00900429">
      <w:pPr>
        <w:rPr>
          <w:b/>
        </w:rPr>
      </w:pPr>
    </w:p>
    <w:p w14:paraId="0CEFFC0F" w14:textId="77777777" w:rsidR="00900429" w:rsidRDefault="00482E42">
      <w:pPr>
        <w:rPr>
          <w:b/>
        </w:rPr>
      </w:pPr>
      <w:r>
        <w:rPr>
          <w:color w:val="000000"/>
        </w:rPr>
        <w:t>第</w:t>
      </w:r>
      <w:r>
        <w:rPr>
          <w:color w:val="000000"/>
        </w:rPr>
        <w:t>22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在线学习平台的设计清晰美观，便于操作和使用。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量表题</w:t>
      </w:r>
      <w:r>
        <w:rPr>
          <w:color w:val="0066FF"/>
        </w:rPr>
        <w:t>]</w:t>
      </w:r>
    </w:p>
    <w:p w14:paraId="6DA58FC8" w14:textId="77777777" w:rsidR="00900429" w:rsidRDefault="00482E42">
      <w:pPr>
        <w:rPr>
          <w:color w:val="0066FF"/>
        </w:rPr>
      </w:pPr>
      <w:r>
        <w:rPr>
          <w:b/>
        </w:rPr>
        <w:t>本题平均分：</w:t>
      </w:r>
      <w:r>
        <w:rPr>
          <w:b/>
        </w:rPr>
        <w:t>3.34</w:t>
      </w: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065"/>
        <w:gridCol w:w="999"/>
        <w:gridCol w:w="4458"/>
      </w:tblGrid>
      <w:tr w:rsidR="00900429" w14:paraId="0845FD1B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0389DEAD" w14:textId="77777777" w:rsidR="00900429" w:rsidRDefault="00482E4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5B303F6E" w14:textId="77777777" w:rsidR="00900429" w:rsidRDefault="00482E4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64FE3BB8" w14:textId="77777777" w:rsidR="00900429" w:rsidRDefault="00482E42">
            <w:r>
              <w:t>比例</w:t>
            </w:r>
          </w:p>
        </w:tc>
      </w:tr>
      <w:tr w:rsidR="00900429" w14:paraId="3E5755C7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000BA092" w14:textId="77777777" w:rsidR="00900429" w:rsidRDefault="00482E42">
            <w:r>
              <w:lastRenderedPageBreak/>
              <w:t>非常赞同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91BB783" w14:textId="77777777" w:rsidR="00900429" w:rsidRDefault="00482E42">
            <w:pPr>
              <w:jc w:val="center"/>
            </w:pPr>
            <w:r>
              <w:t>1054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5BF875" w14:textId="77777777" w:rsidR="00900429" w:rsidRDefault="00C5062B">
            <w:r>
              <w:pict w14:anchorId="4BDEE788">
                <v:shape id="_x0000_i1215" type="#_x0000_t75" style="width:14.05pt;height:9.15pt">
                  <v:imagedata r:id="rId120" o:title=""/>
                </v:shape>
              </w:pict>
            </w:r>
            <w:r w:rsidR="00000000">
              <w:pict w14:anchorId="41653A67">
                <v:shape id="_x0000_i1216" type="#_x0000_t75" style="width:92.75pt;height:9.15pt">
                  <v:imagedata r:id="rId121" o:title=""/>
                </v:shape>
              </w:pict>
            </w:r>
            <w:r w:rsidR="005D78FF">
              <w:t>12.69%</w:t>
            </w:r>
          </w:p>
        </w:tc>
      </w:tr>
      <w:tr w:rsidR="00900429" w14:paraId="4C5E0C79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378292C1" w14:textId="77777777" w:rsidR="00900429" w:rsidRDefault="00482E42">
            <w:r>
              <w:t>比较赞同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2744B953" w14:textId="77777777" w:rsidR="00900429" w:rsidRDefault="00482E42">
            <w:pPr>
              <w:jc w:val="center"/>
            </w:pPr>
            <w:r>
              <w:t>1909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12867C5F" w14:textId="77777777" w:rsidR="00900429" w:rsidRDefault="00C5062B">
            <w:r>
              <w:pict w14:anchorId="637E4DC5">
                <v:shape id="_x0000_i1217" type="#_x0000_t75" style="width:24.4pt;height:9.15pt">
                  <v:imagedata r:id="rId86" o:title=""/>
                </v:shape>
              </w:pict>
            </w:r>
            <w:r w:rsidR="00000000">
              <w:pict w14:anchorId="7F7A5BEC">
                <v:shape id="_x0000_i1218" type="#_x0000_t75" style="width:82.35pt;height:9.15pt">
                  <v:imagedata r:id="rId87" o:title=""/>
                </v:shape>
              </w:pict>
            </w:r>
            <w:r w:rsidR="00482E42">
              <w:t>22.99%</w:t>
            </w:r>
          </w:p>
        </w:tc>
      </w:tr>
      <w:tr w:rsidR="00900429" w14:paraId="31CAE86E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4F114E21" w14:textId="77777777" w:rsidR="00900429" w:rsidRDefault="00482E42">
            <w:r>
              <w:t>一般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5EF2F76" w14:textId="77777777" w:rsidR="00900429" w:rsidRDefault="00482E42">
            <w:pPr>
              <w:jc w:val="center"/>
            </w:pPr>
            <w:r>
              <w:t>4370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FCBC27" w14:textId="77777777" w:rsidR="00900429" w:rsidRDefault="00000000">
            <w:r>
              <w:pict w14:anchorId="14257961">
                <v:shape id="_x0000_i1219" type="#_x0000_t75" style="width:56.15pt;height:9.15pt">
                  <v:imagedata r:id="rId56" o:title=""/>
                </v:shape>
              </w:pict>
            </w:r>
            <w:r>
              <w:pict w14:anchorId="7CAE2F76">
                <v:shape id="_x0000_i1220" type="#_x0000_t75" style="width:51.25pt;height:9.15pt">
                  <v:imagedata r:id="rId57" o:title=""/>
                </v:shape>
              </w:pict>
            </w:r>
            <w:r w:rsidR="005D78FF">
              <w:t>52.62%</w:t>
            </w:r>
          </w:p>
        </w:tc>
      </w:tr>
      <w:tr w:rsidR="00900429" w14:paraId="6F8E320F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504389A5" w14:textId="77777777" w:rsidR="00900429" w:rsidRDefault="00482E42">
            <w:r>
              <w:t>不太赞同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4A0455EF" w14:textId="77777777" w:rsidR="00900429" w:rsidRDefault="00482E42">
            <w:pPr>
              <w:jc w:val="center"/>
            </w:pPr>
            <w:r>
              <w:t>753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2361873F" w14:textId="77777777" w:rsidR="00900429" w:rsidRDefault="00000000">
            <w:r>
              <w:pict w14:anchorId="415FCF08">
                <v:shape id="_x0000_i1221" type="#_x0000_t75" style="width:9.15pt;height:9.15pt">
                  <v:imagedata r:id="rId122" o:title=""/>
                </v:shape>
              </w:pict>
            </w:r>
            <w:r>
              <w:pict w14:anchorId="139647D7">
                <v:shape id="_x0000_i1222" type="#_x0000_t75" style="width:97pt;height:9.15pt">
                  <v:imagedata r:id="rId123" o:title=""/>
                </v:shape>
              </w:pict>
            </w:r>
            <w:r w:rsidR="00482E42">
              <w:t>9.07%</w:t>
            </w:r>
          </w:p>
        </w:tc>
      </w:tr>
      <w:tr w:rsidR="00900429" w14:paraId="05C281B1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3D234FCD" w14:textId="77777777" w:rsidR="00900429" w:rsidRDefault="00482E42">
            <w:r>
              <w:t>很不赞同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B94A1C" w14:textId="77777777" w:rsidR="00900429" w:rsidRDefault="00482E42">
            <w:pPr>
              <w:jc w:val="center"/>
            </w:pPr>
            <w:r>
              <w:t>219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55CD774" w14:textId="77777777" w:rsidR="00900429" w:rsidRDefault="00000000">
            <w:r>
              <w:pict w14:anchorId="074EC618">
                <v:shape id="_x0000_i1223" type="#_x0000_t75" style="width:1.85pt;height:9.15pt">
                  <v:imagedata r:id="rId80" o:title=""/>
                </v:shape>
              </w:pict>
            </w:r>
            <w:r>
              <w:pict w14:anchorId="74124907">
                <v:shape id="_x0000_i1224" type="#_x0000_t75" style="width:103.75pt;height:9.15pt">
                  <v:imagedata r:id="rId81" o:title=""/>
                </v:shape>
              </w:pict>
            </w:r>
            <w:r w:rsidR="005D78FF">
              <w:t>2.64%</w:t>
            </w:r>
          </w:p>
        </w:tc>
      </w:tr>
      <w:tr w:rsidR="00900429" w14:paraId="2F482726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11F62338" w14:textId="77777777" w:rsidR="00900429" w:rsidRDefault="00482E4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2AB1CC80" w14:textId="77777777" w:rsidR="00900429" w:rsidRDefault="00482E42">
            <w:pPr>
              <w:jc w:val="center"/>
            </w:pPr>
            <w:r>
              <w:t>8305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01FF03F9" w14:textId="77777777" w:rsidR="00900429" w:rsidRDefault="00900429"/>
        </w:tc>
      </w:tr>
    </w:tbl>
    <w:p w14:paraId="7E129F6A" w14:textId="77777777" w:rsidR="00900429" w:rsidRDefault="00900429">
      <w:pPr>
        <w:rPr>
          <w:b/>
        </w:rPr>
      </w:pPr>
    </w:p>
    <w:p w14:paraId="2B7AA8B5" w14:textId="77777777" w:rsidR="00900429" w:rsidRDefault="00900429">
      <w:pPr>
        <w:rPr>
          <w:b/>
        </w:rPr>
      </w:pPr>
    </w:p>
    <w:p w14:paraId="1BA703B2" w14:textId="77777777" w:rsidR="00900429" w:rsidRDefault="00482E42">
      <w:pPr>
        <w:rPr>
          <w:b/>
        </w:rPr>
      </w:pPr>
      <w:r>
        <w:rPr>
          <w:color w:val="000000"/>
        </w:rPr>
        <w:t>第</w:t>
      </w:r>
      <w:r>
        <w:rPr>
          <w:color w:val="000000"/>
        </w:rPr>
        <w:t>23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在线学习平台和教师推荐的学习资源丰富，能够满足您的学习需求。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量表题</w:t>
      </w:r>
      <w:r>
        <w:rPr>
          <w:color w:val="0066FF"/>
        </w:rPr>
        <w:t>]</w:t>
      </w:r>
    </w:p>
    <w:p w14:paraId="71457244" w14:textId="77777777" w:rsidR="00900429" w:rsidRDefault="00482E42">
      <w:pPr>
        <w:rPr>
          <w:color w:val="0066FF"/>
        </w:rPr>
      </w:pPr>
      <w:r>
        <w:rPr>
          <w:b/>
        </w:rPr>
        <w:t>本题平均分：</w:t>
      </w:r>
      <w:r>
        <w:rPr>
          <w:b/>
        </w:rPr>
        <w:t>3.48</w:t>
      </w: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074"/>
        <w:gridCol w:w="1002"/>
        <w:gridCol w:w="4446"/>
      </w:tblGrid>
      <w:tr w:rsidR="00900429" w14:paraId="22E9C9FF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103D9A29" w14:textId="77777777" w:rsidR="00900429" w:rsidRDefault="00482E4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264FC953" w14:textId="77777777" w:rsidR="00900429" w:rsidRDefault="00482E4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5DEB31FE" w14:textId="77777777" w:rsidR="00900429" w:rsidRDefault="00482E42">
            <w:r>
              <w:t>比例</w:t>
            </w:r>
          </w:p>
        </w:tc>
      </w:tr>
      <w:tr w:rsidR="00900429" w14:paraId="5A46593B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7DF7049D" w14:textId="77777777" w:rsidR="00900429" w:rsidRDefault="00482E42">
            <w:r>
              <w:t>非常赞同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78F818" w14:textId="77777777" w:rsidR="00900429" w:rsidRDefault="00482E42">
            <w:pPr>
              <w:jc w:val="center"/>
            </w:pPr>
            <w:r>
              <w:t>1166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D26A57" w14:textId="77777777" w:rsidR="00900429" w:rsidRDefault="00C5062B">
            <w:r>
              <w:pict w14:anchorId="7C88883A">
                <v:shape id="_x0000_i1225" type="#_x0000_t75" style="width:14.05pt;height:9.15pt">
                  <v:imagedata r:id="rId124" o:title=""/>
                </v:shape>
              </w:pict>
            </w:r>
            <w:r w:rsidR="00000000">
              <w:pict w14:anchorId="1CDF0E7C">
                <v:shape id="_x0000_i1226" type="#_x0000_t75" style="width:92.75pt;height:9.15pt">
                  <v:imagedata r:id="rId125" o:title=""/>
                </v:shape>
              </w:pict>
            </w:r>
            <w:r w:rsidR="005D78FF">
              <w:t>14.04%</w:t>
            </w:r>
          </w:p>
        </w:tc>
      </w:tr>
      <w:tr w:rsidR="00900429" w14:paraId="0574DDA0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57DA0D2A" w14:textId="77777777" w:rsidR="00900429" w:rsidRDefault="00482E42">
            <w:r>
              <w:t>比较赞同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6337F134" w14:textId="77777777" w:rsidR="00900429" w:rsidRDefault="00482E42">
            <w:pPr>
              <w:jc w:val="center"/>
            </w:pPr>
            <w:r>
              <w:t>2388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742D35C6" w14:textId="77777777" w:rsidR="00900429" w:rsidRDefault="00000000">
            <w:r>
              <w:pict w14:anchorId="343B76CD">
                <v:shape id="_x0000_i1227" type="#_x0000_t75" style="width:29.9pt;height:9.15pt">
                  <v:imagedata r:id="rId30" o:title=""/>
                </v:shape>
              </w:pict>
            </w:r>
            <w:r>
              <w:pict w14:anchorId="68496273">
                <v:shape id="_x0000_i1228" type="#_x0000_t75" style="width:76.9pt;height:9.15pt">
                  <v:imagedata r:id="rId31" o:title=""/>
                </v:shape>
              </w:pict>
            </w:r>
            <w:r w:rsidR="00482E42">
              <w:t>28.75%</w:t>
            </w:r>
          </w:p>
        </w:tc>
      </w:tr>
      <w:tr w:rsidR="00900429" w14:paraId="296A2FD1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6F66FDCB" w14:textId="77777777" w:rsidR="00900429" w:rsidRDefault="00482E42">
            <w:r>
              <w:t>一般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233733" w14:textId="77777777" w:rsidR="00900429" w:rsidRDefault="00482E42">
            <w:pPr>
              <w:jc w:val="center"/>
            </w:pPr>
            <w:r>
              <w:t>4150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B099371" w14:textId="77777777" w:rsidR="00900429" w:rsidRDefault="00C5062B">
            <w:r>
              <w:pict w14:anchorId="6252B6A8">
                <v:shape id="_x0000_i1229" type="#_x0000_t75" style="width:52.45pt;height:9.15pt">
                  <v:imagedata r:id="rId126" o:title=""/>
                </v:shape>
              </w:pict>
            </w:r>
            <w:r>
              <w:pict w14:anchorId="1A3645EB">
                <v:shape id="_x0000_i1230" type="#_x0000_t75" style="width:54.3pt;height:9.15pt">
                  <v:imagedata r:id="rId127" o:title=""/>
                </v:shape>
              </w:pict>
            </w:r>
            <w:r w:rsidR="005D78FF">
              <w:t>49.97%</w:t>
            </w:r>
          </w:p>
        </w:tc>
      </w:tr>
      <w:tr w:rsidR="00900429" w14:paraId="71294C78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69B92FA1" w14:textId="77777777" w:rsidR="00900429" w:rsidRDefault="00482E42">
            <w:r>
              <w:t>不太赞同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00651101" w14:textId="77777777" w:rsidR="00900429" w:rsidRDefault="00482E42">
            <w:pPr>
              <w:jc w:val="center"/>
            </w:pPr>
            <w:r>
              <w:t>453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4049FADA" w14:textId="77777777" w:rsidR="00900429" w:rsidRDefault="00000000">
            <w:r>
              <w:pict w14:anchorId="2F24F7A7">
                <v:shape id="_x0000_i1231" type="#_x0000_t75" style="width:5.5pt;height:9.15pt">
                  <v:imagedata r:id="rId84" o:title=""/>
                </v:shape>
              </w:pict>
            </w:r>
            <w:r>
              <w:pict w14:anchorId="383D8CBF">
                <v:shape id="_x0000_i1232" type="#_x0000_t75" style="width:101.3pt;height:9.15pt">
                  <v:imagedata r:id="rId85" o:title=""/>
                </v:shape>
              </w:pict>
            </w:r>
            <w:r w:rsidR="005D78FF">
              <w:t>5.45%</w:t>
            </w:r>
          </w:p>
        </w:tc>
      </w:tr>
      <w:tr w:rsidR="00900429" w14:paraId="23A4EDD7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58678690" w14:textId="77777777" w:rsidR="00900429" w:rsidRDefault="00482E42">
            <w:r>
              <w:t>很不赞同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6A21C9B" w14:textId="77777777" w:rsidR="00900429" w:rsidRDefault="00482E42">
            <w:pPr>
              <w:jc w:val="center"/>
            </w:pPr>
            <w:r>
              <w:t>148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4301510" w14:textId="77777777" w:rsidR="00900429" w:rsidRDefault="00000000">
            <w:r>
              <w:pict w14:anchorId="2C4D5561">
                <v:shape id="_x0000_i1233" type="#_x0000_t75" style="width:1.85pt;height:9.15pt">
                  <v:imagedata r:id="rId104" o:title=""/>
                </v:shape>
              </w:pict>
            </w:r>
            <w:r>
              <w:pict w14:anchorId="2DD1237C">
                <v:shape id="_x0000_i1234" type="#_x0000_t75" style="width:104.95pt;height:9.15pt">
                  <v:imagedata r:id="rId105" o:title=""/>
                </v:shape>
              </w:pict>
            </w:r>
            <w:r w:rsidR="005D78FF">
              <w:t>1.78%</w:t>
            </w:r>
          </w:p>
        </w:tc>
      </w:tr>
      <w:tr w:rsidR="00900429" w14:paraId="2F46F8FB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09452195" w14:textId="77777777" w:rsidR="00900429" w:rsidRDefault="00482E4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3C2607C1" w14:textId="77777777" w:rsidR="00900429" w:rsidRDefault="00482E42">
            <w:pPr>
              <w:jc w:val="center"/>
            </w:pPr>
            <w:r>
              <w:t>8305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1A043A8D" w14:textId="77777777" w:rsidR="00900429" w:rsidRDefault="00900429"/>
        </w:tc>
      </w:tr>
    </w:tbl>
    <w:p w14:paraId="50CA9325" w14:textId="77777777" w:rsidR="00900429" w:rsidRDefault="00900429">
      <w:pPr>
        <w:rPr>
          <w:b/>
        </w:rPr>
      </w:pPr>
    </w:p>
    <w:p w14:paraId="067BC3BE" w14:textId="77777777" w:rsidR="00900429" w:rsidRDefault="00900429">
      <w:pPr>
        <w:rPr>
          <w:b/>
        </w:rPr>
      </w:pPr>
    </w:p>
    <w:p w14:paraId="55110692" w14:textId="77777777" w:rsidR="00900429" w:rsidRDefault="00482E42">
      <w:pPr>
        <w:rPr>
          <w:b/>
        </w:rPr>
      </w:pPr>
      <w:r>
        <w:rPr>
          <w:color w:val="000000"/>
        </w:rPr>
        <w:t>第</w:t>
      </w:r>
      <w:r>
        <w:rPr>
          <w:color w:val="000000"/>
        </w:rPr>
        <w:t>24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疫情期间，您所处的学习环境很好，自己能够专注学习。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量表题</w:t>
      </w:r>
      <w:r>
        <w:rPr>
          <w:color w:val="0066FF"/>
        </w:rPr>
        <w:t>]</w:t>
      </w:r>
    </w:p>
    <w:p w14:paraId="0935F1E0" w14:textId="77777777" w:rsidR="00900429" w:rsidRDefault="00482E42">
      <w:pPr>
        <w:rPr>
          <w:color w:val="0066FF"/>
        </w:rPr>
      </w:pPr>
      <w:r>
        <w:rPr>
          <w:b/>
        </w:rPr>
        <w:t>本题平均分：</w:t>
      </w:r>
      <w:r>
        <w:rPr>
          <w:b/>
        </w:rPr>
        <w:t>3.26</w:t>
      </w: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065"/>
        <w:gridCol w:w="999"/>
        <w:gridCol w:w="4458"/>
      </w:tblGrid>
      <w:tr w:rsidR="00900429" w14:paraId="1611C98B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758CC1E3" w14:textId="77777777" w:rsidR="00900429" w:rsidRDefault="00482E4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33F7256A" w14:textId="77777777" w:rsidR="00900429" w:rsidRDefault="00482E4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2B632867" w14:textId="77777777" w:rsidR="00900429" w:rsidRDefault="00482E42">
            <w:r>
              <w:t>比例</w:t>
            </w:r>
          </w:p>
        </w:tc>
      </w:tr>
      <w:tr w:rsidR="00900429" w14:paraId="1E9B0C94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436D8FF8" w14:textId="77777777" w:rsidR="00900429" w:rsidRDefault="00482E42">
            <w:r>
              <w:t>非常赞同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38F8F4" w14:textId="77777777" w:rsidR="00900429" w:rsidRDefault="00482E42">
            <w:pPr>
              <w:jc w:val="center"/>
            </w:pPr>
            <w:r>
              <w:t>972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B39D00" w14:textId="77777777" w:rsidR="00900429" w:rsidRDefault="00000000">
            <w:r>
              <w:pict w14:anchorId="4B4B1D32">
                <v:shape id="_x0000_i1235" type="#_x0000_t75" style="width:12.2pt;height:9.15pt">
                  <v:imagedata r:id="rId82" o:title=""/>
                </v:shape>
              </w:pict>
            </w:r>
            <w:r>
              <w:pict w14:anchorId="1BABD624">
                <v:shape id="_x0000_i1236" type="#_x0000_t75" style="width:94.6pt;height:9.15pt">
                  <v:imagedata r:id="rId83" o:title=""/>
                </v:shape>
              </w:pict>
            </w:r>
            <w:r w:rsidR="00482E42">
              <w:t>11.7%</w:t>
            </w:r>
          </w:p>
        </w:tc>
      </w:tr>
      <w:tr w:rsidR="00900429" w14:paraId="486099C1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3D3E3BBE" w14:textId="77777777" w:rsidR="00900429" w:rsidRDefault="00482E42">
            <w:r>
              <w:t>比较赞同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1786C7C9" w14:textId="77777777" w:rsidR="00900429" w:rsidRDefault="00482E42">
            <w:pPr>
              <w:jc w:val="center"/>
            </w:pPr>
            <w:r>
              <w:t>1757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28AB22BE" w14:textId="77777777" w:rsidR="00900429" w:rsidRDefault="00000000">
            <w:r>
              <w:pict w14:anchorId="2A42E7CA">
                <v:shape id="_x0000_i1237" type="#_x0000_t75" style="width:22.6pt;height:9.15pt">
                  <v:imagedata r:id="rId50" o:title=""/>
                </v:shape>
              </w:pict>
            </w:r>
            <w:r>
              <w:pict w14:anchorId="63C2F983">
                <v:shape id="_x0000_i1238" type="#_x0000_t75" style="width:84.2pt;height:9.15pt">
                  <v:imagedata r:id="rId51" o:title=""/>
                </v:shape>
              </w:pict>
            </w:r>
            <w:r w:rsidR="005D78FF">
              <w:t>21.16%</w:t>
            </w:r>
          </w:p>
        </w:tc>
      </w:tr>
      <w:tr w:rsidR="00900429" w14:paraId="44B7D31B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3CF76CF0" w14:textId="77777777" w:rsidR="00900429" w:rsidRDefault="00482E42">
            <w:r>
              <w:t>一般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B1AF545" w14:textId="77777777" w:rsidR="00900429" w:rsidRDefault="00482E42">
            <w:pPr>
              <w:jc w:val="center"/>
            </w:pPr>
            <w:r>
              <w:t>4378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4406036" w14:textId="77777777" w:rsidR="00900429" w:rsidRDefault="00000000">
            <w:r>
              <w:pict w14:anchorId="49EAFB38">
                <v:shape id="_x0000_i1239" type="#_x0000_t75" style="width:56.15pt;height:9.15pt">
                  <v:imagedata r:id="rId56" o:title=""/>
                </v:shape>
              </w:pict>
            </w:r>
            <w:r>
              <w:pict w14:anchorId="56B46B02">
                <v:shape id="_x0000_i1240" type="#_x0000_t75" style="width:51.25pt;height:9.15pt">
                  <v:imagedata r:id="rId57" o:title=""/>
                </v:shape>
              </w:pict>
            </w:r>
            <w:r w:rsidR="005D78FF">
              <w:t>52.72%</w:t>
            </w:r>
          </w:p>
        </w:tc>
      </w:tr>
      <w:tr w:rsidR="00900429" w14:paraId="229EE456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5B2A8454" w14:textId="77777777" w:rsidR="00900429" w:rsidRDefault="00482E42">
            <w:r>
              <w:t>不太赞同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09237C56" w14:textId="77777777" w:rsidR="00900429" w:rsidRDefault="00482E42">
            <w:pPr>
              <w:jc w:val="center"/>
            </w:pPr>
            <w:r>
              <w:t>889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31659F59" w14:textId="77777777" w:rsidR="00900429" w:rsidRDefault="00C5062B">
            <w:r>
              <w:pict w14:anchorId="627A197F">
                <v:shape id="_x0000_i1241" type="#_x0000_t75" style="width:11pt;height:9.15pt">
                  <v:imagedata r:id="rId54" o:title=""/>
                </v:shape>
              </w:pict>
            </w:r>
            <w:r>
              <w:pict w14:anchorId="0130FAF3">
                <v:shape id="_x0000_i1242" type="#_x0000_t75" style="width:95.2pt;height:9.15pt">
                  <v:imagedata r:id="rId55" o:title=""/>
                </v:shape>
              </w:pict>
            </w:r>
            <w:r w:rsidR="005D78FF">
              <w:t>10.7%</w:t>
            </w:r>
          </w:p>
        </w:tc>
      </w:tr>
      <w:tr w:rsidR="00900429" w14:paraId="5308F68F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44AA8A43" w14:textId="77777777" w:rsidR="00900429" w:rsidRDefault="00482E42">
            <w:r>
              <w:t>很不赞同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871011" w14:textId="77777777" w:rsidR="00900429" w:rsidRDefault="00482E42">
            <w:pPr>
              <w:jc w:val="center"/>
            </w:pPr>
            <w:r>
              <w:t>309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1805350" w14:textId="77777777" w:rsidR="00900429" w:rsidRDefault="00000000">
            <w:r>
              <w:pict w14:anchorId="4F17FFA3">
                <v:shape id="_x0000_i1243" type="#_x0000_t75" style="width:3.65pt;height:9.15pt">
                  <v:imagedata r:id="rId64" o:title=""/>
                </v:shape>
              </w:pict>
            </w:r>
            <w:r>
              <w:pict w14:anchorId="66B6F55E">
                <v:shape id="_x0000_i1244" type="#_x0000_t75" style="width:103.1pt;height:9.15pt">
                  <v:imagedata r:id="rId65" o:title=""/>
                </v:shape>
              </w:pict>
            </w:r>
            <w:r w:rsidR="005D78FF">
              <w:t>3.72%</w:t>
            </w:r>
          </w:p>
        </w:tc>
      </w:tr>
      <w:tr w:rsidR="00900429" w14:paraId="57A11720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19E7A544" w14:textId="77777777" w:rsidR="00900429" w:rsidRDefault="00482E4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66BBE8F5" w14:textId="77777777" w:rsidR="00900429" w:rsidRDefault="00482E42">
            <w:pPr>
              <w:jc w:val="center"/>
            </w:pPr>
            <w:r>
              <w:t>8305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51E4F53D" w14:textId="77777777" w:rsidR="00900429" w:rsidRDefault="00900429"/>
        </w:tc>
      </w:tr>
    </w:tbl>
    <w:p w14:paraId="5A010B07" w14:textId="77777777" w:rsidR="00900429" w:rsidRDefault="00900429">
      <w:pPr>
        <w:rPr>
          <w:b/>
        </w:rPr>
      </w:pPr>
    </w:p>
    <w:p w14:paraId="7510F4AA" w14:textId="77777777" w:rsidR="00900429" w:rsidRDefault="00900429">
      <w:pPr>
        <w:rPr>
          <w:b/>
        </w:rPr>
      </w:pPr>
    </w:p>
    <w:p w14:paraId="268717E5" w14:textId="77777777" w:rsidR="00900429" w:rsidRDefault="00482E42">
      <w:pPr>
        <w:rPr>
          <w:b/>
        </w:rPr>
      </w:pPr>
      <w:r>
        <w:rPr>
          <w:color w:val="000000"/>
        </w:rPr>
        <w:lastRenderedPageBreak/>
        <w:t>第</w:t>
      </w:r>
      <w:r>
        <w:rPr>
          <w:color w:val="000000"/>
        </w:rPr>
        <w:t>25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疫情期间，线上学习时的网络流畅，对您的学习没有影响。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量表题</w:t>
      </w:r>
      <w:r>
        <w:rPr>
          <w:color w:val="0066FF"/>
        </w:rPr>
        <w:t>]</w:t>
      </w:r>
    </w:p>
    <w:p w14:paraId="27AC62AB" w14:textId="77777777" w:rsidR="00900429" w:rsidRDefault="00482E42">
      <w:pPr>
        <w:rPr>
          <w:color w:val="0066FF"/>
        </w:rPr>
      </w:pPr>
      <w:r>
        <w:rPr>
          <w:b/>
        </w:rPr>
        <w:t>本题平均分：</w:t>
      </w:r>
      <w:r>
        <w:rPr>
          <w:b/>
        </w:rPr>
        <w:t>2.89</w:t>
      </w: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074"/>
        <w:gridCol w:w="1002"/>
        <w:gridCol w:w="4446"/>
      </w:tblGrid>
      <w:tr w:rsidR="00900429" w14:paraId="3A8DDD10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1B51EF9F" w14:textId="77777777" w:rsidR="00900429" w:rsidRDefault="00482E4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316274C3" w14:textId="77777777" w:rsidR="00900429" w:rsidRDefault="00482E4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29263A0D" w14:textId="77777777" w:rsidR="00900429" w:rsidRDefault="00482E42">
            <w:r>
              <w:t>比例</w:t>
            </w:r>
          </w:p>
        </w:tc>
      </w:tr>
      <w:tr w:rsidR="00900429" w14:paraId="1824FEC1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6F668E91" w14:textId="77777777" w:rsidR="00900429" w:rsidRDefault="00482E42">
            <w:r>
              <w:t>非常赞同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C78561F" w14:textId="77777777" w:rsidR="00900429" w:rsidRDefault="00482E42">
            <w:pPr>
              <w:jc w:val="center"/>
            </w:pPr>
            <w:r>
              <w:t>764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F8CD06F" w14:textId="77777777" w:rsidR="00900429" w:rsidRDefault="00C5062B">
            <w:r>
              <w:pict w14:anchorId="13F004B2">
                <v:shape id="_x0000_i1245" type="#_x0000_t75" style="width:10.35pt;height:9.15pt">
                  <v:imagedata r:id="rId32" o:title=""/>
                </v:shape>
              </w:pict>
            </w:r>
            <w:r>
              <w:pict w14:anchorId="79F0E991">
                <v:shape id="_x0000_i1246" type="#_x0000_t75" style="width:97pt;height:9.15pt">
                  <v:imagedata r:id="rId33" o:title=""/>
                </v:shape>
              </w:pict>
            </w:r>
            <w:r w:rsidR="005D78FF">
              <w:t>9.2%</w:t>
            </w:r>
          </w:p>
        </w:tc>
      </w:tr>
      <w:tr w:rsidR="00900429" w14:paraId="26418C03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5E4DF014" w14:textId="77777777" w:rsidR="00900429" w:rsidRDefault="00482E42">
            <w:r>
              <w:t>比较赞同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6F00116B" w14:textId="77777777" w:rsidR="00900429" w:rsidRDefault="00482E42">
            <w:pPr>
              <w:jc w:val="center"/>
            </w:pPr>
            <w:r>
              <w:t>1227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70A9341F" w14:textId="77777777" w:rsidR="00900429" w:rsidRDefault="00C5062B">
            <w:r>
              <w:pict w14:anchorId="2A3D55C4">
                <v:shape id="_x0000_i1247" type="#_x0000_t75" style="width:15.25pt;height:9.15pt">
                  <v:imagedata r:id="rId114" o:title=""/>
                </v:shape>
              </w:pict>
            </w:r>
            <w:r w:rsidR="00000000">
              <w:pict w14:anchorId="0E0FFDDF">
                <v:shape id="_x0000_i1248" type="#_x0000_t75" style="width:91.55pt;height:9.15pt">
                  <v:imagedata r:id="rId115" o:title=""/>
                </v:shape>
              </w:pict>
            </w:r>
            <w:r w:rsidR="00482E42">
              <w:t>14.77%</w:t>
            </w:r>
          </w:p>
        </w:tc>
      </w:tr>
      <w:tr w:rsidR="00900429" w14:paraId="312D549A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3BA52795" w14:textId="77777777" w:rsidR="00900429" w:rsidRDefault="00482E42">
            <w:r>
              <w:t>一般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9EC4676" w14:textId="77777777" w:rsidR="00900429" w:rsidRDefault="00482E42">
            <w:pPr>
              <w:jc w:val="center"/>
            </w:pPr>
            <w:r>
              <w:t>3660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857F3B6" w14:textId="77777777" w:rsidR="00900429" w:rsidRDefault="00000000">
            <w:r>
              <w:pict w14:anchorId="168B1A4C">
                <v:shape id="_x0000_i1249" type="#_x0000_t75" style="width:47pt;height:9.15pt">
                  <v:imagedata r:id="rId128" o:title=""/>
                </v:shape>
              </w:pict>
            </w:r>
            <w:r>
              <w:pict w14:anchorId="717C979E">
                <v:shape id="_x0000_i1250" type="#_x0000_t75" style="width:59.8pt;height:9.15pt">
                  <v:imagedata r:id="rId129" o:title=""/>
                </v:shape>
              </w:pict>
            </w:r>
            <w:r w:rsidR="005D78FF">
              <w:t>44.07%</w:t>
            </w:r>
          </w:p>
        </w:tc>
      </w:tr>
      <w:tr w:rsidR="00900429" w14:paraId="0403D251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3313565D" w14:textId="77777777" w:rsidR="00900429" w:rsidRDefault="00482E42">
            <w:r>
              <w:t>不太赞同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07E4ED07" w14:textId="77777777" w:rsidR="00900429" w:rsidRDefault="00482E42">
            <w:pPr>
              <w:jc w:val="center"/>
            </w:pPr>
            <w:r>
              <w:t>1624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7465E4B4" w14:textId="77777777" w:rsidR="00900429" w:rsidRDefault="00000000">
            <w:r>
              <w:pict w14:anchorId="53D18993">
                <v:shape id="_x0000_i1251" type="#_x0000_t75" style="width:20.75pt;height:9.15pt">
                  <v:imagedata r:id="rId106" o:title=""/>
                </v:shape>
              </w:pict>
            </w:r>
            <w:r>
              <w:pict w14:anchorId="2897ABF0">
                <v:shape id="_x0000_i1252" type="#_x0000_t75" style="width:86.05pt;height:9.15pt">
                  <v:imagedata r:id="rId107" o:title=""/>
                </v:shape>
              </w:pict>
            </w:r>
            <w:r w:rsidR="005D78FF">
              <w:t>19.55%</w:t>
            </w:r>
          </w:p>
        </w:tc>
      </w:tr>
      <w:tr w:rsidR="00900429" w14:paraId="5654F071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21A829E5" w14:textId="77777777" w:rsidR="00900429" w:rsidRDefault="00482E42">
            <w:r>
              <w:t>很不赞同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B5C0012" w14:textId="77777777" w:rsidR="00900429" w:rsidRDefault="00482E42">
            <w:pPr>
              <w:jc w:val="center"/>
            </w:pPr>
            <w:r>
              <w:t>1030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37B9020" w14:textId="77777777" w:rsidR="00900429" w:rsidRDefault="00000000">
            <w:r>
              <w:pict w14:anchorId="5DABE05D">
                <v:shape id="_x0000_i1253" type="#_x0000_t75" style="width:12.8pt;height:9.15pt">
                  <v:imagedata r:id="rId96" o:title=""/>
                </v:shape>
              </w:pict>
            </w:r>
            <w:r>
              <w:pict w14:anchorId="25CB493F">
                <v:shape id="_x0000_i1254" type="#_x0000_t75" style="width:93.35pt;height:9.15pt">
                  <v:imagedata r:id="rId97" o:title=""/>
                </v:shape>
              </w:pict>
            </w:r>
            <w:r w:rsidR="005D78FF">
              <w:t>12.4%</w:t>
            </w:r>
          </w:p>
        </w:tc>
      </w:tr>
      <w:tr w:rsidR="00900429" w14:paraId="20BB3834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13991092" w14:textId="77777777" w:rsidR="00900429" w:rsidRDefault="00482E4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721D6BA1" w14:textId="77777777" w:rsidR="00900429" w:rsidRDefault="00482E42">
            <w:pPr>
              <w:jc w:val="center"/>
            </w:pPr>
            <w:r>
              <w:t>8305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6DB70156" w14:textId="77777777" w:rsidR="00900429" w:rsidRDefault="00900429"/>
        </w:tc>
      </w:tr>
    </w:tbl>
    <w:p w14:paraId="4967F563" w14:textId="77777777" w:rsidR="00900429" w:rsidRDefault="00900429">
      <w:pPr>
        <w:rPr>
          <w:b/>
        </w:rPr>
      </w:pPr>
    </w:p>
    <w:p w14:paraId="343DB048" w14:textId="77777777" w:rsidR="00900429" w:rsidRDefault="00900429">
      <w:pPr>
        <w:rPr>
          <w:b/>
        </w:rPr>
      </w:pPr>
    </w:p>
    <w:p w14:paraId="3DA0816A" w14:textId="77777777" w:rsidR="00900429" w:rsidRDefault="00482E42">
      <w:pPr>
        <w:rPr>
          <w:b/>
        </w:rPr>
      </w:pPr>
      <w:r>
        <w:rPr>
          <w:color w:val="000000"/>
        </w:rPr>
        <w:t>第</w:t>
      </w:r>
      <w:r>
        <w:rPr>
          <w:color w:val="000000"/>
        </w:rPr>
        <w:t>26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通过在线学习后，相较于线下学习以后您更</w:t>
      </w:r>
      <w:proofErr w:type="gramStart"/>
      <w:r>
        <w:rPr>
          <w:color w:val="000000"/>
        </w:rPr>
        <w:t>倾向于线上</w:t>
      </w:r>
      <w:proofErr w:type="gramEnd"/>
      <w:r>
        <w:rPr>
          <w:color w:val="000000"/>
        </w:rPr>
        <w:t>学习。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量表题</w:t>
      </w:r>
      <w:r>
        <w:rPr>
          <w:color w:val="0066FF"/>
        </w:rPr>
        <w:t>]</w:t>
      </w:r>
    </w:p>
    <w:p w14:paraId="51918F61" w14:textId="77777777" w:rsidR="00900429" w:rsidRDefault="00482E42">
      <w:pPr>
        <w:rPr>
          <w:color w:val="0066FF"/>
        </w:rPr>
      </w:pPr>
      <w:r>
        <w:rPr>
          <w:b/>
        </w:rPr>
        <w:t>本题平均分：</w:t>
      </w:r>
      <w:r>
        <w:rPr>
          <w:b/>
        </w:rPr>
        <w:t>3.13</w:t>
      </w: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074"/>
        <w:gridCol w:w="1002"/>
        <w:gridCol w:w="4446"/>
      </w:tblGrid>
      <w:tr w:rsidR="00900429" w14:paraId="0AF56B49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58366E34" w14:textId="77777777" w:rsidR="00900429" w:rsidRDefault="00482E4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3B2EA54C" w14:textId="77777777" w:rsidR="00900429" w:rsidRDefault="00482E4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07881760" w14:textId="77777777" w:rsidR="00900429" w:rsidRDefault="00482E42">
            <w:r>
              <w:t>比例</w:t>
            </w:r>
          </w:p>
        </w:tc>
      </w:tr>
      <w:tr w:rsidR="00900429" w14:paraId="02ACEA4A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042185D9" w14:textId="77777777" w:rsidR="00900429" w:rsidRDefault="00482E42">
            <w:r>
              <w:t>非常赞同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5187D66" w14:textId="77777777" w:rsidR="00900429" w:rsidRDefault="00482E42">
            <w:pPr>
              <w:jc w:val="center"/>
            </w:pPr>
            <w:r>
              <w:t>1040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78F61EF" w14:textId="77777777" w:rsidR="00900429" w:rsidRDefault="00000000">
            <w:r>
              <w:pict w14:anchorId="02C5BA3A">
                <v:shape id="_x0000_i1255" type="#_x0000_t75" style="width:12.8pt;height:9.15pt">
                  <v:imagedata r:id="rId96" o:title=""/>
                </v:shape>
              </w:pict>
            </w:r>
            <w:r>
              <w:pict w14:anchorId="7685E95B">
                <v:shape id="_x0000_i1256" type="#_x0000_t75" style="width:93.35pt;height:9.15pt">
                  <v:imagedata r:id="rId97" o:title=""/>
                </v:shape>
              </w:pict>
            </w:r>
            <w:r w:rsidR="005D78FF">
              <w:t>12.52%</w:t>
            </w:r>
          </w:p>
        </w:tc>
      </w:tr>
      <w:tr w:rsidR="00900429" w14:paraId="0662C0B4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3EA4D1E7" w14:textId="77777777" w:rsidR="00900429" w:rsidRDefault="00482E42">
            <w:r>
              <w:t>比较赞同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54156D86" w14:textId="77777777" w:rsidR="00900429" w:rsidRDefault="00482E42">
            <w:pPr>
              <w:jc w:val="center"/>
            </w:pPr>
            <w:r>
              <w:t>1502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5517A005" w14:textId="77777777" w:rsidR="00900429" w:rsidRDefault="00C5062B">
            <w:r>
              <w:pict w14:anchorId="0A56414C">
                <v:shape id="_x0000_i1257" type="#_x0000_t75" style="width:18.9pt;height:9.15pt">
                  <v:imagedata r:id="rId24" o:title=""/>
                </v:shape>
              </w:pict>
            </w:r>
            <w:r>
              <w:pict w14:anchorId="2A13C71E">
                <v:shape id="_x0000_i1258" type="#_x0000_t75" style="width:87.85pt;height:9.15pt">
                  <v:imagedata r:id="rId25" o:title=""/>
                </v:shape>
              </w:pict>
            </w:r>
            <w:r w:rsidR="005D78FF">
              <w:t>18.09%</w:t>
            </w:r>
          </w:p>
        </w:tc>
      </w:tr>
      <w:tr w:rsidR="00900429" w14:paraId="47AF8D8A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1587678D" w14:textId="77777777" w:rsidR="00900429" w:rsidRDefault="00482E42">
            <w:r>
              <w:t>一般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69C3B82" w14:textId="77777777" w:rsidR="00900429" w:rsidRDefault="00482E42">
            <w:pPr>
              <w:jc w:val="center"/>
            </w:pPr>
            <w:r>
              <w:t>3926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2A38EF1" w14:textId="77777777" w:rsidR="00900429" w:rsidRDefault="00000000">
            <w:r>
              <w:pict w14:anchorId="53CAA0D0">
                <v:shape id="_x0000_i1259" type="#_x0000_t75" style="width:50.65pt;height:9.15pt">
                  <v:imagedata r:id="rId130" o:title=""/>
                </v:shape>
              </w:pict>
            </w:r>
            <w:r>
              <w:pict w14:anchorId="1F884061">
                <v:shape id="_x0000_i1260" type="#_x0000_t75" style="width:56.15pt;height:9.15pt">
                  <v:imagedata r:id="rId131" o:title=""/>
                </v:shape>
              </w:pict>
            </w:r>
            <w:r w:rsidR="005D78FF">
              <w:t>47.27%</w:t>
            </w:r>
          </w:p>
        </w:tc>
      </w:tr>
      <w:tr w:rsidR="00900429" w14:paraId="144BA814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34D5C6BE" w14:textId="77777777" w:rsidR="00900429" w:rsidRDefault="00482E42">
            <w:r>
              <w:t>不太赞同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0836382D" w14:textId="77777777" w:rsidR="00900429" w:rsidRDefault="00482E42">
            <w:pPr>
              <w:jc w:val="center"/>
            </w:pPr>
            <w:r>
              <w:t>1210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2315BEF6" w14:textId="77777777" w:rsidR="00900429" w:rsidRDefault="00000000">
            <w:r>
              <w:pict w14:anchorId="491A8388">
                <v:shape id="_x0000_i1261" type="#_x0000_t75" style="width:15.25pt;height:9.15pt">
                  <v:imagedata r:id="rId114" o:title=""/>
                </v:shape>
              </w:pict>
            </w:r>
            <w:r>
              <w:pict w14:anchorId="1934DE63">
                <v:shape id="_x0000_i1262" type="#_x0000_t75" style="width:91.55pt;height:9.15pt">
                  <v:imagedata r:id="rId115" o:title=""/>
                </v:shape>
              </w:pict>
            </w:r>
            <w:r w:rsidR="00482E42">
              <w:t>14.57%</w:t>
            </w:r>
          </w:p>
        </w:tc>
      </w:tr>
      <w:tr w:rsidR="00900429" w14:paraId="173CDBEA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357BD066" w14:textId="77777777" w:rsidR="00900429" w:rsidRDefault="00482E42">
            <w:r>
              <w:t>很不赞同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F69751" w14:textId="77777777" w:rsidR="00900429" w:rsidRDefault="00482E42">
            <w:pPr>
              <w:jc w:val="center"/>
            </w:pPr>
            <w:r>
              <w:t>627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417FC75" w14:textId="77777777" w:rsidR="00900429" w:rsidRDefault="00000000">
            <w:r>
              <w:pict w14:anchorId="1C44379C">
                <v:shape id="_x0000_i1263" type="#_x0000_t75" style="width:7.3pt;height:9.15pt">
                  <v:imagedata r:id="rId48" o:title=""/>
                </v:shape>
              </w:pict>
            </w:r>
            <w:r>
              <w:pict w14:anchorId="001625A1">
                <v:shape id="_x0000_i1264" type="#_x0000_t75" style="width:98.85pt;height:9.15pt">
                  <v:imagedata r:id="rId49" o:title=""/>
                </v:shape>
              </w:pict>
            </w:r>
            <w:r w:rsidR="005D78FF">
              <w:t>7.55%</w:t>
            </w:r>
          </w:p>
        </w:tc>
      </w:tr>
      <w:tr w:rsidR="00900429" w14:paraId="756957C4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14CD5775" w14:textId="77777777" w:rsidR="00900429" w:rsidRDefault="00482E42">
            <w:r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24A0E6DE" w14:textId="77777777" w:rsidR="00900429" w:rsidRDefault="00482E42">
            <w:pPr>
              <w:jc w:val="center"/>
            </w:pPr>
            <w:r>
              <w:t>8305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4BC59170" w14:textId="77777777" w:rsidR="00900429" w:rsidRDefault="00900429"/>
        </w:tc>
      </w:tr>
    </w:tbl>
    <w:p w14:paraId="6558F17D" w14:textId="77777777" w:rsidR="00900429" w:rsidRDefault="00900429">
      <w:pPr>
        <w:rPr>
          <w:b/>
        </w:rPr>
      </w:pPr>
    </w:p>
    <w:p w14:paraId="203528D8" w14:textId="77777777" w:rsidR="00900429" w:rsidRDefault="00900429">
      <w:pPr>
        <w:rPr>
          <w:b/>
        </w:rPr>
      </w:pPr>
    </w:p>
    <w:p w14:paraId="326CB78B" w14:textId="77777777" w:rsidR="00900429" w:rsidRDefault="00482E42">
      <w:pPr>
        <w:rPr>
          <w:b/>
        </w:rPr>
      </w:pPr>
      <w:r>
        <w:rPr>
          <w:color w:val="000000"/>
        </w:rPr>
        <w:t>第</w:t>
      </w:r>
      <w:r>
        <w:rPr>
          <w:color w:val="000000"/>
        </w:rPr>
        <w:t>27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疫情期间，总体来说，您对自己的线上学习效果是。</w:t>
      </w:r>
      <w:r>
        <w:rPr>
          <w:color w:val="000000"/>
        </w:rPr>
        <w:t xml:space="preserve">      </w:t>
      </w:r>
      <w:r>
        <w:rPr>
          <w:color w:val="0066FF"/>
        </w:rPr>
        <w:t>[</w:t>
      </w:r>
      <w:r>
        <w:rPr>
          <w:color w:val="0066FF"/>
        </w:rPr>
        <w:t>量表题</w:t>
      </w:r>
      <w:r>
        <w:rPr>
          <w:color w:val="0066FF"/>
        </w:rPr>
        <w:t>]</w:t>
      </w:r>
    </w:p>
    <w:p w14:paraId="0FCA1781" w14:textId="77777777" w:rsidR="00900429" w:rsidRDefault="00482E42">
      <w:pPr>
        <w:rPr>
          <w:color w:val="0066FF"/>
        </w:rPr>
      </w:pPr>
      <w:r>
        <w:rPr>
          <w:b/>
        </w:rPr>
        <w:t>本题平均分：</w:t>
      </w:r>
      <w:r>
        <w:rPr>
          <w:b/>
        </w:rPr>
        <w:t>3.34</w:t>
      </w:r>
    </w:p>
    <w:tbl>
      <w:tblPr>
        <w:tblW w:w="5000" w:type="pct"/>
        <w:tblBorders>
          <w:top w:val="single" w:sz="4" w:space="0" w:color="E0E0E0"/>
          <w:left w:val="single" w:sz="4" w:space="0" w:color="E0E0E0"/>
          <w:bottom w:val="single" w:sz="4" w:space="0" w:color="E0E0E0"/>
          <w:right w:val="single" w:sz="4" w:space="0" w:color="E0E0E0"/>
          <w:insideH w:val="single" w:sz="4" w:space="0" w:color="E0E0E0"/>
          <w:insideV w:val="single" w:sz="4" w:space="0" w:color="E0E0E0"/>
        </w:tblBorders>
        <w:tblLook w:val="04A0" w:firstRow="1" w:lastRow="0" w:firstColumn="1" w:lastColumn="0" w:noHBand="0" w:noVBand="1"/>
      </w:tblPr>
      <w:tblGrid>
        <w:gridCol w:w="3074"/>
        <w:gridCol w:w="1002"/>
        <w:gridCol w:w="4446"/>
      </w:tblGrid>
      <w:tr w:rsidR="00900429" w14:paraId="17396E3E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56F478B1" w14:textId="77777777" w:rsidR="00900429" w:rsidRDefault="00482E42">
            <w:r>
              <w:t>选项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7BC70D6B" w14:textId="77777777" w:rsidR="00900429" w:rsidRDefault="00482E42">
            <w:pPr>
              <w:jc w:val="center"/>
            </w:pPr>
            <w:r>
              <w:t>小计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1E5AAA06" w14:textId="77777777" w:rsidR="00900429" w:rsidRDefault="00482E42">
            <w:r>
              <w:t>比例</w:t>
            </w:r>
          </w:p>
        </w:tc>
      </w:tr>
      <w:tr w:rsidR="00900429" w14:paraId="1ED95E5E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1146EDA2" w14:textId="77777777" w:rsidR="00900429" w:rsidRDefault="00482E42">
            <w:r>
              <w:t>非常满意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91720AA" w14:textId="77777777" w:rsidR="00900429" w:rsidRDefault="00482E42">
            <w:pPr>
              <w:jc w:val="center"/>
            </w:pPr>
            <w:r>
              <w:t>960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374CF82B" w14:textId="77777777" w:rsidR="00900429" w:rsidRDefault="00C5062B">
            <w:r>
              <w:pict w14:anchorId="6CAE4FAD">
                <v:shape id="_x0000_i1265" type="#_x0000_t75" style="width:12.2pt;height:9.15pt">
                  <v:imagedata r:id="rId82" o:title=""/>
                </v:shape>
              </w:pict>
            </w:r>
            <w:r w:rsidR="00000000">
              <w:pict w14:anchorId="763396E8">
                <v:shape id="_x0000_i1266" type="#_x0000_t75" style="width:94.6pt;height:9.15pt">
                  <v:imagedata r:id="rId83" o:title=""/>
                </v:shape>
              </w:pict>
            </w:r>
            <w:r w:rsidR="00482E42">
              <w:t>11.56%</w:t>
            </w:r>
          </w:p>
        </w:tc>
      </w:tr>
      <w:tr w:rsidR="00900429" w14:paraId="3DD9C6F1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14060056" w14:textId="77777777" w:rsidR="00900429" w:rsidRDefault="00482E42">
            <w:r>
              <w:t>比较满意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4547A1F5" w14:textId="77777777" w:rsidR="00900429" w:rsidRDefault="00482E42">
            <w:pPr>
              <w:jc w:val="center"/>
            </w:pPr>
            <w:r>
              <w:t>2047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681D0F1D" w14:textId="77777777" w:rsidR="00900429" w:rsidRDefault="00000000">
            <w:r>
              <w:pict w14:anchorId="343141E3">
                <v:shape id="_x0000_i1267" type="#_x0000_t75" style="width:26.25pt;height:9.15pt">
                  <v:imagedata r:id="rId12" o:title=""/>
                </v:shape>
              </w:pict>
            </w:r>
            <w:r>
              <w:pict w14:anchorId="60B961D4">
                <v:shape id="_x0000_i1268" type="#_x0000_t75" style="width:80.55pt;height:9.15pt">
                  <v:imagedata r:id="rId13" o:title=""/>
                </v:shape>
              </w:pict>
            </w:r>
            <w:r w:rsidR="005D78FF">
              <w:t>24.65%</w:t>
            </w:r>
          </w:p>
        </w:tc>
      </w:tr>
      <w:tr w:rsidR="00900429" w14:paraId="2606D763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66B1EB9B" w14:textId="77777777" w:rsidR="00900429" w:rsidRDefault="00482E42">
            <w:r>
              <w:t>一般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2A89444" w14:textId="77777777" w:rsidR="00900429" w:rsidRDefault="00482E42">
            <w:pPr>
              <w:jc w:val="center"/>
            </w:pPr>
            <w:r>
              <w:t>4407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84CD151" w14:textId="77777777" w:rsidR="00900429" w:rsidRDefault="00000000">
            <w:r>
              <w:pict w14:anchorId="42EADCFB">
                <v:shape id="_x0000_i1269" type="#_x0000_t75" style="width:56.15pt;height:9.15pt">
                  <v:imagedata r:id="rId132" o:title=""/>
                </v:shape>
              </w:pict>
            </w:r>
            <w:r>
              <w:pict w14:anchorId="472C504A">
                <v:shape id="_x0000_i1270" type="#_x0000_t75" style="width:50.65pt;height:9.15pt">
                  <v:imagedata r:id="rId133" o:title=""/>
                </v:shape>
              </w:pict>
            </w:r>
            <w:r w:rsidR="005D78FF">
              <w:t>53.06%</w:t>
            </w:r>
          </w:p>
        </w:tc>
      </w:tr>
      <w:tr w:rsidR="00900429" w14:paraId="3869CB19" w14:textId="77777777">
        <w:trPr>
          <w:trHeight w:val="500"/>
        </w:trPr>
        <w:tc>
          <w:tcPr>
            <w:tcW w:w="0" w:type="auto"/>
            <w:shd w:val="clear" w:color="auto" w:fill="FAFAFA"/>
            <w:vAlign w:val="center"/>
          </w:tcPr>
          <w:p w14:paraId="6F81A4F6" w14:textId="77777777" w:rsidR="00900429" w:rsidRDefault="00482E42">
            <w:r>
              <w:t>不太满意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5BA273D1" w14:textId="77777777" w:rsidR="00900429" w:rsidRDefault="00482E42">
            <w:pPr>
              <w:jc w:val="center"/>
            </w:pPr>
            <w:r>
              <w:t>643</w:t>
            </w:r>
          </w:p>
        </w:tc>
        <w:tc>
          <w:tcPr>
            <w:tcW w:w="0" w:type="auto"/>
            <w:shd w:val="clear" w:color="auto" w:fill="FAFAFA"/>
            <w:vAlign w:val="center"/>
          </w:tcPr>
          <w:p w14:paraId="0241FBE9" w14:textId="77777777" w:rsidR="00900429" w:rsidRDefault="00C5062B">
            <w:r>
              <w:pict w14:anchorId="0A110F30">
                <v:shape id="_x0000_i1271" type="#_x0000_t75" style="width:7.3pt;height:9.15pt">
                  <v:imagedata r:id="rId48" o:title=""/>
                </v:shape>
              </w:pict>
            </w:r>
            <w:r w:rsidR="00000000">
              <w:pict w14:anchorId="4B8051EB">
                <v:shape id="_x0000_i1272" type="#_x0000_t75" style="width:98.85pt;height:9.15pt">
                  <v:imagedata r:id="rId49" o:title=""/>
                </v:shape>
              </w:pict>
            </w:r>
            <w:r w:rsidR="005D78FF">
              <w:t>7.74%</w:t>
            </w:r>
          </w:p>
        </w:tc>
      </w:tr>
      <w:tr w:rsidR="00900429" w14:paraId="6716837A" w14:textId="77777777">
        <w:trPr>
          <w:trHeight w:val="500"/>
        </w:trPr>
        <w:tc>
          <w:tcPr>
            <w:tcW w:w="0" w:type="auto"/>
            <w:shd w:val="clear" w:color="auto" w:fill="FFFFFF"/>
            <w:vAlign w:val="center"/>
          </w:tcPr>
          <w:p w14:paraId="4DA1536D" w14:textId="77777777" w:rsidR="00900429" w:rsidRDefault="00482E42">
            <w:r>
              <w:t>很不满意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10A692B" w14:textId="77777777" w:rsidR="00900429" w:rsidRDefault="00482E42">
            <w:pPr>
              <w:jc w:val="center"/>
            </w:pPr>
            <w:r>
              <w:t>248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717807" w14:textId="77777777" w:rsidR="00900429" w:rsidRDefault="00000000">
            <w:r>
              <w:pict w14:anchorId="14D38807">
                <v:shape id="_x0000_i1273" type="#_x0000_t75" style="width:3.05pt;height:9.15pt">
                  <v:imagedata r:id="rId52" o:title=""/>
                </v:shape>
              </w:pict>
            </w:r>
            <w:r>
              <w:pict w14:anchorId="12163E5A">
                <v:shape id="_x0000_i1274" type="#_x0000_t75" style="width:103.75pt;height:9.15pt">
                  <v:imagedata r:id="rId53" o:title=""/>
                </v:shape>
              </w:pict>
            </w:r>
            <w:r w:rsidR="00482E42">
              <w:t>2.99%</w:t>
            </w:r>
          </w:p>
        </w:tc>
      </w:tr>
      <w:tr w:rsidR="00900429" w14:paraId="46841FCC" w14:textId="77777777">
        <w:trPr>
          <w:trHeight w:val="500"/>
        </w:trPr>
        <w:tc>
          <w:tcPr>
            <w:tcW w:w="0" w:type="auto"/>
            <w:shd w:val="clear" w:color="auto" w:fill="F5F5F5"/>
            <w:vAlign w:val="center"/>
          </w:tcPr>
          <w:p w14:paraId="65BEBE7A" w14:textId="77777777" w:rsidR="00900429" w:rsidRDefault="00482E42">
            <w:r>
              <w:lastRenderedPageBreak/>
              <w:t>本题有效填写人次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619E4262" w14:textId="77777777" w:rsidR="00900429" w:rsidRDefault="00482E42">
            <w:pPr>
              <w:jc w:val="center"/>
            </w:pPr>
            <w:r>
              <w:t>8305</w:t>
            </w:r>
          </w:p>
        </w:tc>
        <w:tc>
          <w:tcPr>
            <w:tcW w:w="0" w:type="auto"/>
            <w:shd w:val="clear" w:color="auto" w:fill="F5F5F5"/>
            <w:vAlign w:val="center"/>
          </w:tcPr>
          <w:p w14:paraId="0F65914E" w14:textId="77777777" w:rsidR="00900429" w:rsidRDefault="00900429"/>
        </w:tc>
      </w:tr>
    </w:tbl>
    <w:p w14:paraId="55C4B35E" w14:textId="77777777" w:rsidR="00900429" w:rsidRDefault="00900429">
      <w:pPr>
        <w:rPr>
          <w:b/>
        </w:rPr>
      </w:pPr>
    </w:p>
    <w:p w14:paraId="76220A51" w14:textId="77777777" w:rsidR="00900429" w:rsidRDefault="00900429">
      <w:pPr>
        <w:rPr>
          <w:b/>
        </w:rPr>
      </w:pPr>
    </w:p>
    <w:p w14:paraId="12F2B838" w14:textId="77777777" w:rsidR="00900429" w:rsidRDefault="00482E42">
      <w:pPr>
        <w:rPr>
          <w:b/>
        </w:rPr>
      </w:pPr>
      <w:r>
        <w:rPr>
          <w:color w:val="000000"/>
        </w:rPr>
        <w:t>第</w:t>
      </w:r>
      <w:r>
        <w:rPr>
          <w:color w:val="000000"/>
        </w:rPr>
        <w:t>28</w:t>
      </w:r>
      <w:r>
        <w:rPr>
          <w:color w:val="000000"/>
        </w:rPr>
        <w:t>题</w:t>
      </w:r>
      <w:r>
        <w:rPr>
          <w:color w:val="000000"/>
        </w:rPr>
        <w:t xml:space="preserve">   </w:t>
      </w:r>
      <w:r>
        <w:rPr>
          <w:color w:val="000000"/>
        </w:rPr>
        <w:t>您对线上学习有何看法或建议</w:t>
      </w:r>
      <w:r>
        <w:rPr>
          <w:color w:val="000000"/>
        </w:rPr>
        <w:t xml:space="preserve">?      </w:t>
      </w:r>
      <w:r>
        <w:rPr>
          <w:color w:val="0066FF"/>
        </w:rPr>
        <w:t>[</w:t>
      </w:r>
      <w:r>
        <w:rPr>
          <w:color w:val="0066FF"/>
        </w:rPr>
        <w:t>填空题</w:t>
      </w:r>
      <w:r>
        <w:rPr>
          <w:color w:val="0066FF"/>
        </w:rPr>
        <w:t>]</w:t>
      </w:r>
    </w:p>
    <w:p w14:paraId="00A7CB74" w14:textId="7D13F82F" w:rsidR="00900429" w:rsidRPr="00FF0A2B" w:rsidRDefault="00FF0A2B">
      <w:pPr>
        <w:rPr>
          <w:color w:val="0066FF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B899B0F" wp14:editId="6AF39779">
            <wp:simplePos x="0" y="0"/>
            <wp:positionH relativeFrom="column">
              <wp:posOffset>-2969</wp:posOffset>
            </wp:positionH>
            <wp:positionV relativeFrom="paragraph">
              <wp:posOffset>0</wp:posOffset>
            </wp:positionV>
            <wp:extent cx="5274310" cy="1927225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3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2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900429" w:rsidRPr="00FF0A2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0429"/>
    <w:rsid w:val="002E63AD"/>
    <w:rsid w:val="00482E42"/>
    <w:rsid w:val="005C6729"/>
    <w:rsid w:val="005D78FF"/>
    <w:rsid w:val="00900429"/>
    <w:rsid w:val="00C5062B"/>
    <w:rsid w:val="00FF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77ED38"/>
  <w15:docId w15:val="{ADC61520-0880-48FC-AD76-8CE5B706D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  <w:bdr w:val="nil"/>
    </w:rPr>
  </w:style>
  <w:style w:type="paragraph" w:styleId="1">
    <w:name w:val="heading 1"/>
    <w:basedOn w:val="a"/>
    <w:next w:val="a"/>
    <w:qFormat/>
    <w:rsid w:val="00EF7B96"/>
    <w:pPr>
      <w:keepNext/>
      <w:spacing w:before="240" w:after="60"/>
      <w:outlineLvl w:val="0"/>
    </w:pPr>
    <w:rPr>
      <w:rFonts w:eastAsia="Times New Roman"/>
      <w:b/>
      <w:bCs/>
      <w:kern w:val="32"/>
      <w:sz w:val="48"/>
      <w:szCs w:val="48"/>
    </w:rPr>
  </w:style>
  <w:style w:type="paragraph" w:styleId="2">
    <w:name w:val="heading 2"/>
    <w:basedOn w:val="a"/>
    <w:next w:val="a"/>
    <w:qFormat/>
    <w:rsid w:val="00EF7B96"/>
    <w:pPr>
      <w:keepNext/>
      <w:spacing w:before="240" w:after="60"/>
      <w:outlineLvl w:val="1"/>
    </w:pPr>
    <w:rPr>
      <w:rFonts w:eastAsia="Times New Roman"/>
      <w:b/>
      <w:bCs/>
      <w:iCs/>
      <w:sz w:val="36"/>
      <w:szCs w:val="36"/>
    </w:rPr>
  </w:style>
  <w:style w:type="paragraph" w:styleId="3">
    <w:name w:val="heading 3"/>
    <w:basedOn w:val="a"/>
    <w:next w:val="a"/>
    <w:qFormat/>
    <w:rsid w:val="00EF7B96"/>
    <w:pPr>
      <w:keepNext/>
      <w:spacing w:before="240" w:after="60"/>
      <w:outlineLvl w:val="2"/>
    </w:pPr>
    <w:rPr>
      <w:rFonts w:eastAsia="Times New Roman"/>
      <w:b/>
      <w:bCs/>
      <w:sz w:val="28"/>
      <w:szCs w:val="28"/>
    </w:rPr>
  </w:style>
  <w:style w:type="paragraph" w:styleId="4">
    <w:name w:val="heading 4"/>
    <w:basedOn w:val="a"/>
    <w:next w:val="a"/>
    <w:qFormat/>
    <w:rsid w:val="00EF7B96"/>
    <w:pPr>
      <w:keepNext/>
      <w:spacing w:before="240" w:after="60"/>
      <w:outlineLvl w:val="3"/>
    </w:pPr>
    <w:rPr>
      <w:rFonts w:eastAsia="Times New Roman"/>
      <w:b/>
      <w:bCs/>
    </w:rPr>
  </w:style>
  <w:style w:type="paragraph" w:styleId="5">
    <w:name w:val="heading 5"/>
    <w:basedOn w:val="a"/>
    <w:next w:val="a"/>
    <w:qFormat/>
    <w:rsid w:val="00EF7B96"/>
    <w:pPr>
      <w:spacing w:before="240" w:after="60"/>
      <w:outlineLvl w:val="4"/>
    </w:pPr>
    <w:rPr>
      <w:rFonts w:eastAsia="Times New Roman"/>
      <w:b/>
      <w:bCs/>
      <w:iCs/>
      <w:sz w:val="20"/>
      <w:szCs w:val="20"/>
    </w:rPr>
  </w:style>
  <w:style w:type="paragraph" w:styleId="6">
    <w:name w:val="heading 6"/>
    <w:basedOn w:val="a"/>
    <w:next w:val="a"/>
    <w:qFormat/>
    <w:rsid w:val="00EF7B96"/>
    <w:pPr>
      <w:spacing w:before="240" w:after="60"/>
      <w:outlineLvl w:val="5"/>
    </w:pPr>
    <w:rPr>
      <w:rFonts w:eastAsia="Times New Roman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114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63" Type="http://schemas.openxmlformats.org/officeDocument/2006/relationships/image" Target="media/image60.png"/><Relationship Id="rId84" Type="http://schemas.openxmlformats.org/officeDocument/2006/relationships/image" Target="media/image81.png"/><Relationship Id="rId16" Type="http://schemas.openxmlformats.org/officeDocument/2006/relationships/image" Target="media/image13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123" Type="http://schemas.openxmlformats.org/officeDocument/2006/relationships/image" Target="media/image120.png"/><Relationship Id="rId128" Type="http://schemas.openxmlformats.org/officeDocument/2006/relationships/image" Target="media/image125.png"/><Relationship Id="rId5" Type="http://schemas.openxmlformats.org/officeDocument/2006/relationships/image" Target="media/image2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113" Type="http://schemas.openxmlformats.org/officeDocument/2006/relationships/image" Target="media/image110.png"/><Relationship Id="rId118" Type="http://schemas.openxmlformats.org/officeDocument/2006/relationships/image" Target="media/image115.png"/><Relationship Id="rId134" Type="http://schemas.openxmlformats.org/officeDocument/2006/relationships/image" Target="media/image131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108" Type="http://schemas.openxmlformats.org/officeDocument/2006/relationships/image" Target="media/image105.png"/><Relationship Id="rId124" Type="http://schemas.openxmlformats.org/officeDocument/2006/relationships/image" Target="media/image121.png"/><Relationship Id="rId129" Type="http://schemas.openxmlformats.org/officeDocument/2006/relationships/image" Target="media/image126.png"/><Relationship Id="rId54" Type="http://schemas.openxmlformats.org/officeDocument/2006/relationships/image" Target="media/image51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49" Type="http://schemas.openxmlformats.org/officeDocument/2006/relationships/image" Target="media/image46.png"/><Relationship Id="rId114" Type="http://schemas.openxmlformats.org/officeDocument/2006/relationships/image" Target="media/image111.png"/><Relationship Id="rId119" Type="http://schemas.openxmlformats.org/officeDocument/2006/relationships/image" Target="media/image116.png"/><Relationship Id="rId44" Type="http://schemas.openxmlformats.org/officeDocument/2006/relationships/image" Target="media/image41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130" Type="http://schemas.openxmlformats.org/officeDocument/2006/relationships/image" Target="media/image127.png"/><Relationship Id="rId135" Type="http://schemas.openxmlformats.org/officeDocument/2006/relationships/fontTable" Target="fontTable.xml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109" Type="http://schemas.openxmlformats.org/officeDocument/2006/relationships/image" Target="media/image106.png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120" Type="http://schemas.openxmlformats.org/officeDocument/2006/relationships/image" Target="media/image117.png"/><Relationship Id="rId125" Type="http://schemas.openxmlformats.org/officeDocument/2006/relationships/image" Target="media/image122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image" Target="media/image107.png"/><Relationship Id="rId115" Type="http://schemas.openxmlformats.org/officeDocument/2006/relationships/image" Target="media/image112.png"/><Relationship Id="rId131" Type="http://schemas.openxmlformats.org/officeDocument/2006/relationships/image" Target="media/image128.png"/><Relationship Id="rId136" Type="http://schemas.openxmlformats.org/officeDocument/2006/relationships/theme" Target="theme/theme1.xml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126" Type="http://schemas.openxmlformats.org/officeDocument/2006/relationships/image" Target="media/image123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121" Type="http://schemas.openxmlformats.org/officeDocument/2006/relationships/image" Target="media/image118.png"/><Relationship Id="rId3" Type="http://schemas.openxmlformats.org/officeDocument/2006/relationships/webSettings" Target="webSettings.xml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Relationship Id="rId116" Type="http://schemas.openxmlformats.org/officeDocument/2006/relationships/image" Target="media/image113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62" Type="http://schemas.openxmlformats.org/officeDocument/2006/relationships/image" Target="media/image59.png"/><Relationship Id="rId83" Type="http://schemas.openxmlformats.org/officeDocument/2006/relationships/image" Target="media/image80.png"/><Relationship Id="rId88" Type="http://schemas.openxmlformats.org/officeDocument/2006/relationships/image" Target="media/image85.png"/><Relationship Id="rId111" Type="http://schemas.openxmlformats.org/officeDocument/2006/relationships/image" Target="media/image108.png"/><Relationship Id="rId132" Type="http://schemas.openxmlformats.org/officeDocument/2006/relationships/image" Target="media/image129.png"/><Relationship Id="rId15" Type="http://schemas.openxmlformats.org/officeDocument/2006/relationships/image" Target="media/image12.png"/><Relationship Id="rId36" Type="http://schemas.openxmlformats.org/officeDocument/2006/relationships/image" Target="media/image33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27" Type="http://schemas.openxmlformats.org/officeDocument/2006/relationships/image" Target="media/image124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52" Type="http://schemas.openxmlformats.org/officeDocument/2006/relationships/image" Target="media/image49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122" Type="http://schemas.openxmlformats.org/officeDocument/2006/relationships/image" Target="media/image119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26" Type="http://schemas.openxmlformats.org/officeDocument/2006/relationships/image" Target="media/image23.png"/><Relationship Id="rId47" Type="http://schemas.openxmlformats.org/officeDocument/2006/relationships/image" Target="media/image44.png"/><Relationship Id="rId68" Type="http://schemas.openxmlformats.org/officeDocument/2006/relationships/image" Target="media/image65.png"/><Relationship Id="rId89" Type="http://schemas.openxmlformats.org/officeDocument/2006/relationships/image" Target="media/image86.png"/><Relationship Id="rId112" Type="http://schemas.openxmlformats.org/officeDocument/2006/relationships/image" Target="media/image109.png"/><Relationship Id="rId133" Type="http://schemas.openxmlformats.org/officeDocument/2006/relationships/image" Target="media/image13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11</Pages>
  <Words>750</Words>
  <Characters>4275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 LIAO</dc:creator>
  <cp:lastModifiedBy>LIAO Bin</cp:lastModifiedBy>
  <cp:revision>5</cp:revision>
  <cp:lastPrinted>2022-10-26T12:59:00Z</cp:lastPrinted>
  <dcterms:created xsi:type="dcterms:W3CDTF">2022-10-14T09:56:00Z</dcterms:created>
  <dcterms:modified xsi:type="dcterms:W3CDTF">2022-10-26T13:00:00Z</dcterms:modified>
</cp:coreProperties>
</file>